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7DE3" w14:textId="70EA1BC3" w:rsidR="005E58DD" w:rsidRPr="005E58DD" w:rsidRDefault="005E58DD" w:rsidP="00162662">
      <w:pPr>
        <w:spacing w:after="80" w:line="259" w:lineRule="auto"/>
        <w:jc w:val="right"/>
        <w:rPr>
          <w:sz w:val="22"/>
          <w:lang w:val="ru-RU"/>
        </w:rPr>
      </w:pPr>
      <w:proofErr w:type="spellStart"/>
      <w:r w:rsidRPr="005E58DD">
        <w:rPr>
          <w:b/>
          <w:sz w:val="22"/>
          <w:lang w:val="ru-RU"/>
        </w:rPr>
        <w:t>Додаток</w:t>
      </w:r>
      <w:proofErr w:type="spellEnd"/>
      <w:r w:rsidRPr="005E58DD">
        <w:rPr>
          <w:b/>
          <w:sz w:val="22"/>
          <w:lang w:val="ru-RU"/>
        </w:rPr>
        <w:t xml:space="preserve"> </w:t>
      </w:r>
      <w:r>
        <w:rPr>
          <w:b/>
          <w:sz w:val="22"/>
          <w:lang w:val="ru-RU"/>
        </w:rPr>
        <w:t>С</w:t>
      </w:r>
    </w:p>
    <w:p w14:paraId="0D354A28" w14:textId="60380BF0" w:rsidR="005E58DD" w:rsidRPr="005E58DD" w:rsidRDefault="005E58DD" w:rsidP="00162662">
      <w:pPr>
        <w:spacing w:after="80" w:line="259" w:lineRule="auto"/>
        <w:jc w:val="right"/>
        <w:rPr>
          <w:b/>
          <w:sz w:val="26"/>
          <w:lang w:val="ru-RU"/>
        </w:rPr>
      </w:pPr>
      <w:r w:rsidRPr="005E58DD">
        <w:rPr>
          <w:sz w:val="22"/>
          <w:lang w:val="ru-RU"/>
        </w:rPr>
        <w:t xml:space="preserve">до Тендерного </w:t>
      </w:r>
      <w:proofErr w:type="spellStart"/>
      <w:r w:rsidRPr="005E58DD">
        <w:rPr>
          <w:sz w:val="22"/>
          <w:lang w:val="ru-RU"/>
        </w:rPr>
        <w:t>оголошення</w:t>
      </w:r>
      <w:proofErr w:type="spellEnd"/>
      <w:r w:rsidRPr="005E58DD">
        <w:rPr>
          <w:sz w:val="22"/>
          <w:lang w:val="ru-RU"/>
        </w:rPr>
        <w:t xml:space="preserve"> (</w:t>
      </w:r>
      <w:proofErr w:type="spellStart"/>
      <w:r w:rsidRPr="005E58DD">
        <w:rPr>
          <w:sz w:val="22"/>
          <w:lang w:val="ru-RU"/>
        </w:rPr>
        <w:t>ідентифікатор</w:t>
      </w:r>
      <w:proofErr w:type="spellEnd"/>
      <w:r w:rsidRPr="005E58DD">
        <w:rPr>
          <w:sz w:val="22"/>
          <w:lang w:val="ru-RU"/>
        </w:rPr>
        <w:t xml:space="preserve"> </w:t>
      </w:r>
      <w:proofErr w:type="spellStart"/>
      <w:r w:rsidRPr="005E58DD">
        <w:rPr>
          <w:sz w:val="22"/>
          <w:lang w:val="ru-RU"/>
        </w:rPr>
        <w:t>закупівлі</w:t>
      </w:r>
      <w:proofErr w:type="spellEnd"/>
      <w:r w:rsidRPr="005E58DD">
        <w:rPr>
          <w:sz w:val="22"/>
          <w:lang w:val="ru-RU"/>
        </w:rPr>
        <w:t>: 21072026)</w:t>
      </w:r>
    </w:p>
    <w:p w14:paraId="0B869CC1" w14:textId="77777777" w:rsidR="005E58DD" w:rsidRDefault="005E58DD" w:rsidP="00162662">
      <w:pPr>
        <w:spacing w:after="200"/>
        <w:jc w:val="right"/>
      </w:pPr>
      <w:r>
        <w:t>Annex C to the Tender Announcement (procurement ID: 13072026)</w:t>
      </w:r>
    </w:p>
    <w:p w14:paraId="463861B1" w14:textId="77777777" w:rsidR="005E58DD" w:rsidRPr="005E58DD" w:rsidRDefault="005E58DD" w:rsidP="00162662">
      <w:pPr>
        <w:spacing w:after="200"/>
        <w:jc w:val="center"/>
        <w:rPr>
          <w:lang w:val="ru-RU"/>
        </w:rPr>
      </w:pPr>
      <w:proofErr w:type="spellStart"/>
      <w:r w:rsidRPr="005E58DD">
        <w:rPr>
          <w:b/>
          <w:bCs/>
          <w:sz w:val="26"/>
          <w:szCs w:val="26"/>
          <w:lang w:val="ru-RU"/>
        </w:rPr>
        <w:t>Проєкт</w:t>
      </w:r>
      <w:proofErr w:type="spellEnd"/>
      <w:r w:rsidRPr="005E58DD">
        <w:rPr>
          <w:b/>
          <w:bCs/>
          <w:sz w:val="26"/>
          <w:szCs w:val="26"/>
          <w:lang w:val="ru-RU"/>
        </w:rPr>
        <w:t xml:space="preserve"> договору / </w:t>
      </w:r>
      <w:r>
        <w:rPr>
          <w:b/>
          <w:bCs/>
          <w:sz w:val="26"/>
          <w:szCs w:val="26"/>
        </w:rPr>
        <w:t>Draft</w:t>
      </w:r>
      <w:r w:rsidRPr="005E58DD">
        <w:rPr>
          <w:b/>
          <w:bCs/>
          <w:sz w:val="26"/>
          <w:szCs w:val="26"/>
          <w:lang w:val="ru-RU"/>
        </w:rPr>
        <w:t xml:space="preserve"> </w:t>
      </w:r>
      <w:r>
        <w:rPr>
          <w:b/>
          <w:bCs/>
          <w:sz w:val="26"/>
          <w:szCs w:val="26"/>
        </w:rPr>
        <w:t>Contract</w:t>
      </w:r>
    </w:p>
    <w:p w14:paraId="3775F32B" w14:textId="77777777" w:rsidR="007A2618" w:rsidRPr="005E58DD" w:rsidRDefault="006E16CE" w:rsidP="00162662">
      <w:pPr>
        <w:jc w:val="center"/>
        <w:rPr>
          <w:lang w:val="ru-RU"/>
        </w:rPr>
      </w:pPr>
      <w:r w:rsidRPr="005E58DD">
        <w:rPr>
          <w:b/>
          <w:sz w:val="22"/>
          <w:lang w:val="ru-RU"/>
        </w:rPr>
        <w:t xml:space="preserve">про </w:t>
      </w:r>
      <w:proofErr w:type="spellStart"/>
      <w:r w:rsidRPr="005E58DD">
        <w:rPr>
          <w:b/>
          <w:sz w:val="22"/>
          <w:lang w:val="ru-RU"/>
        </w:rPr>
        <w:t>надання</w:t>
      </w:r>
      <w:proofErr w:type="spellEnd"/>
      <w:r w:rsidRPr="005E58DD">
        <w:rPr>
          <w:b/>
          <w:sz w:val="22"/>
          <w:lang w:val="ru-RU"/>
        </w:rPr>
        <w:t xml:space="preserve"> </w:t>
      </w:r>
      <w:proofErr w:type="spellStart"/>
      <w:r w:rsidRPr="005E58DD">
        <w:rPr>
          <w:b/>
          <w:sz w:val="22"/>
          <w:lang w:val="ru-RU"/>
        </w:rPr>
        <w:t>консультаційних</w:t>
      </w:r>
      <w:proofErr w:type="spellEnd"/>
      <w:r w:rsidRPr="005E58DD">
        <w:rPr>
          <w:b/>
          <w:sz w:val="22"/>
          <w:lang w:val="ru-RU"/>
        </w:rPr>
        <w:t xml:space="preserve"> </w:t>
      </w:r>
      <w:proofErr w:type="spellStart"/>
      <w:r w:rsidRPr="005E58DD">
        <w:rPr>
          <w:b/>
          <w:sz w:val="22"/>
          <w:lang w:val="ru-RU"/>
        </w:rPr>
        <w:t>послуг</w:t>
      </w:r>
      <w:proofErr w:type="spellEnd"/>
      <w:r w:rsidRPr="005E58DD">
        <w:rPr>
          <w:b/>
          <w:sz w:val="22"/>
          <w:lang w:val="ru-RU"/>
        </w:rPr>
        <w:t xml:space="preserve"> з </w:t>
      </w:r>
      <w:proofErr w:type="spellStart"/>
      <w:r w:rsidRPr="005E58DD">
        <w:rPr>
          <w:b/>
          <w:sz w:val="22"/>
          <w:lang w:val="ru-RU"/>
        </w:rPr>
        <w:t>правової</w:t>
      </w:r>
      <w:proofErr w:type="spellEnd"/>
      <w:r w:rsidRPr="005E58DD">
        <w:rPr>
          <w:b/>
          <w:sz w:val="22"/>
          <w:lang w:val="ru-RU"/>
        </w:rPr>
        <w:t xml:space="preserve"> </w:t>
      </w:r>
      <w:proofErr w:type="spellStart"/>
      <w:r w:rsidRPr="005E58DD">
        <w:rPr>
          <w:b/>
          <w:sz w:val="22"/>
          <w:lang w:val="ru-RU"/>
        </w:rPr>
        <w:t>допомоги</w:t>
      </w:r>
      <w:proofErr w:type="spellEnd"/>
      <w:r w:rsidRPr="005E58DD">
        <w:rPr>
          <w:b/>
          <w:sz w:val="22"/>
          <w:lang w:val="ru-RU"/>
        </w:rPr>
        <w:t xml:space="preserve"> (</w:t>
      </w:r>
      <w:proofErr w:type="spellStart"/>
      <w:r w:rsidRPr="005E58DD">
        <w:rPr>
          <w:b/>
          <w:sz w:val="22"/>
          <w:lang w:val="ru-RU"/>
        </w:rPr>
        <w:t>юридичного</w:t>
      </w:r>
      <w:proofErr w:type="spellEnd"/>
      <w:r w:rsidRPr="005E58DD">
        <w:rPr>
          <w:b/>
          <w:sz w:val="22"/>
          <w:lang w:val="ru-RU"/>
        </w:rPr>
        <w:t xml:space="preserve"> </w:t>
      </w:r>
      <w:proofErr w:type="spellStart"/>
      <w:r w:rsidRPr="005E58DD">
        <w:rPr>
          <w:b/>
          <w:sz w:val="22"/>
          <w:lang w:val="ru-RU"/>
        </w:rPr>
        <w:t>супроводу</w:t>
      </w:r>
      <w:proofErr w:type="spellEnd"/>
      <w:r w:rsidRPr="005E58DD">
        <w:rPr>
          <w:b/>
          <w:sz w:val="22"/>
          <w:lang w:val="ru-RU"/>
        </w:rPr>
        <w:t>)</w:t>
      </w:r>
    </w:p>
    <w:p w14:paraId="42FE97EE" w14:textId="0BC81B78" w:rsidR="007A2618" w:rsidRDefault="006E16CE" w:rsidP="005E58DD">
      <w:pPr>
        <w:jc w:val="both"/>
      </w:pPr>
      <w:proofErr w:type="spellStart"/>
      <w:r>
        <w:t>місто</w:t>
      </w:r>
      <w:proofErr w:type="spellEnd"/>
      <w:r>
        <w:t xml:space="preserve"> </w:t>
      </w:r>
      <w:proofErr w:type="spellStart"/>
      <w:r>
        <w:t>Київ</w:t>
      </w:r>
      <w:proofErr w:type="spellEnd"/>
      <w:r>
        <w:t xml:space="preserve">                                             </w:t>
      </w:r>
      <w:r w:rsidR="005E58DD">
        <w:tab/>
      </w:r>
      <w:r w:rsidR="005E58DD">
        <w:tab/>
      </w:r>
      <w:r w:rsidR="005E58DD">
        <w:tab/>
      </w:r>
      <w:r w:rsidR="005E58DD">
        <w:tab/>
      </w:r>
      <w:r w:rsidR="005E58DD">
        <w:tab/>
      </w:r>
      <w:r w:rsidR="005E58DD">
        <w:tab/>
      </w:r>
      <w:r w:rsidR="005E58DD">
        <w:tab/>
      </w:r>
      <w:r>
        <w:t>«___» __________ 2026 р.</w:t>
      </w:r>
    </w:p>
    <w:tbl>
      <w:tblPr>
        <w:tblStyle w:val="aff2"/>
        <w:tblW w:w="10456" w:type="dxa"/>
        <w:tblLook w:val="04A0" w:firstRow="1" w:lastRow="0" w:firstColumn="1" w:lastColumn="0" w:noHBand="0" w:noVBand="1"/>
      </w:tblPr>
      <w:tblGrid>
        <w:gridCol w:w="108"/>
        <w:gridCol w:w="5051"/>
        <w:gridCol w:w="5159"/>
        <w:gridCol w:w="138"/>
      </w:tblGrid>
      <w:tr w:rsidR="005E58DD" w14:paraId="6F2292ED" w14:textId="77777777" w:rsidTr="005E58DD">
        <w:trPr>
          <w:gridBefore w:val="1"/>
          <w:wBefore w:w="108" w:type="dxa"/>
        </w:trPr>
        <w:tc>
          <w:tcPr>
            <w:tcW w:w="5051" w:type="dxa"/>
          </w:tcPr>
          <w:p w14:paraId="0648EFDA" w14:textId="77777777" w:rsidR="005E58DD" w:rsidRPr="005E58DD" w:rsidRDefault="005E58DD" w:rsidP="00D07F38">
            <w:pPr>
              <w:jc w:val="both"/>
              <w:rPr>
                <w:lang w:val="ru-RU"/>
              </w:rPr>
            </w:pPr>
            <w:r w:rsidRPr="005E58DD">
              <w:rPr>
                <w:b/>
                <w:bCs/>
                <w:szCs w:val="20"/>
                <w:lang w:val="ru-RU"/>
              </w:rPr>
              <w:t>ДОГОВІР № ______</w:t>
            </w:r>
          </w:p>
          <w:p w14:paraId="291E3ED4" w14:textId="77777777" w:rsidR="00162662" w:rsidRPr="005E58DD" w:rsidRDefault="00162662" w:rsidP="00162662">
            <w:pPr>
              <w:jc w:val="both"/>
              <w:rPr>
                <w:lang w:val="ru-RU"/>
              </w:rPr>
            </w:pPr>
            <w:r w:rsidRPr="005E58DD">
              <w:rPr>
                <w:b/>
                <w:sz w:val="22"/>
                <w:lang w:val="ru-RU"/>
              </w:rPr>
              <w:t xml:space="preserve">про </w:t>
            </w:r>
            <w:proofErr w:type="spellStart"/>
            <w:r w:rsidRPr="005E58DD">
              <w:rPr>
                <w:b/>
                <w:sz w:val="22"/>
                <w:lang w:val="ru-RU"/>
              </w:rPr>
              <w:t>надання</w:t>
            </w:r>
            <w:proofErr w:type="spellEnd"/>
            <w:r w:rsidRPr="005E58DD">
              <w:rPr>
                <w:b/>
                <w:sz w:val="22"/>
                <w:lang w:val="ru-RU"/>
              </w:rPr>
              <w:t xml:space="preserve"> </w:t>
            </w:r>
            <w:proofErr w:type="spellStart"/>
            <w:r w:rsidRPr="005E58DD">
              <w:rPr>
                <w:b/>
                <w:sz w:val="22"/>
                <w:lang w:val="ru-RU"/>
              </w:rPr>
              <w:t>консультаційних</w:t>
            </w:r>
            <w:proofErr w:type="spellEnd"/>
            <w:r w:rsidRPr="005E58DD">
              <w:rPr>
                <w:b/>
                <w:sz w:val="22"/>
                <w:lang w:val="ru-RU"/>
              </w:rPr>
              <w:t xml:space="preserve"> </w:t>
            </w:r>
            <w:proofErr w:type="spellStart"/>
            <w:r w:rsidRPr="005E58DD">
              <w:rPr>
                <w:b/>
                <w:sz w:val="22"/>
                <w:lang w:val="ru-RU"/>
              </w:rPr>
              <w:t>послуг</w:t>
            </w:r>
            <w:proofErr w:type="spellEnd"/>
            <w:r w:rsidRPr="005E58DD">
              <w:rPr>
                <w:b/>
                <w:sz w:val="22"/>
                <w:lang w:val="ru-RU"/>
              </w:rPr>
              <w:t xml:space="preserve"> з </w:t>
            </w:r>
            <w:proofErr w:type="spellStart"/>
            <w:r w:rsidRPr="005E58DD">
              <w:rPr>
                <w:b/>
                <w:sz w:val="22"/>
                <w:lang w:val="ru-RU"/>
              </w:rPr>
              <w:t>правової</w:t>
            </w:r>
            <w:proofErr w:type="spellEnd"/>
            <w:r w:rsidRPr="005E58DD">
              <w:rPr>
                <w:b/>
                <w:sz w:val="22"/>
                <w:lang w:val="ru-RU"/>
              </w:rPr>
              <w:t xml:space="preserve"> </w:t>
            </w:r>
            <w:proofErr w:type="spellStart"/>
            <w:r w:rsidRPr="005E58DD">
              <w:rPr>
                <w:b/>
                <w:sz w:val="22"/>
                <w:lang w:val="ru-RU"/>
              </w:rPr>
              <w:t>допомоги</w:t>
            </w:r>
            <w:proofErr w:type="spellEnd"/>
            <w:r w:rsidRPr="005E58DD">
              <w:rPr>
                <w:b/>
                <w:sz w:val="22"/>
                <w:lang w:val="ru-RU"/>
              </w:rPr>
              <w:t xml:space="preserve"> (</w:t>
            </w:r>
            <w:proofErr w:type="spellStart"/>
            <w:r w:rsidRPr="005E58DD">
              <w:rPr>
                <w:b/>
                <w:sz w:val="22"/>
                <w:lang w:val="ru-RU"/>
              </w:rPr>
              <w:t>юридичного</w:t>
            </w:r>
            <w:proofErr w:type="spellEnd"/>
            <w:r w:rsidRPr="005E58DD">
              <w:rPr>
                <w:b/>
                <w:sz w:val="22"/>
                <w:lang w:val="ru-RU"/>
              </w:rPr>
              <w:t xml:space="preserve"> </w:t>
            </w:r>
            <w:proofErr w:type="spellStart"/>
            <w:r w:rsidRPr="005E58DD">
              <w:rPr>
                <w:b/>
                <w:sz w:val="22"/>
                <w:lang w:val="ru-RU"/>
              </w:rPr>
              <w:t>супроводу</w:t>
            </w:r>
            <w:proofErr w:type="spellEnd"/>
            <w:r w:rsidRPr="005E58DD">
              <w:rPr>
                <w:b/>
                <w:sz w:val="22"/>
                <w:lang w:val="ru-RU"/>
              </w:rPr>
              <w:t>)</w:t>
            </w:r>
          </w:p>
          <w:p w14:paraId="4E9FECEA" w14:textId="77777777" w:rsidR="005E58DD" w:rsidRPr="005E58DD" w:rsidRDefault="005E58DD" w:rsidP="00D07F38">
            <w:pPr>
              <w:jc w:val="both"/>
              <w:rPr>
                <w:lang w:val="ru-RU"/>
              </w:rPr>
            </w:pPr>
            <w:proofErr w:type="spellStart"/>
            <w:r w:rsidRPr="005E58DD">
              <w:rPr>
                <w:b/>
                <w:bCs/>
                <w:szCs w:val="20"/>
                <w:lang w:val="ru-RU"/>
              </w:rPr>
              <w:t>місто</w:t>
            </w:r>
            <w:proofErr w:type="spellEnd"/>
            <w:r w:rsidRPr="005E58DD">
              <w:rPr>
                <w:b/>
                <w:bCs/>
                <w:szCs w:val="20"/>
                <w:lang w:val="ru-RU"/>
              </w:rPr>
              <w:t xml:space="preserve"> </w:t>
            </w:r>
            <w:proofErr w:type="spellStart"/>
            <w:r w:rsidRPr="005E58DD">
              <w:rPr>
                <w:b/>
                <w:bCs/>
                <w:szCs w:val="20"/>
                <w:lang w:val="ru-RU"/>
              </w:rPr>
              <w:t>Київ</w:t>
            </w:r>
            <w:proofErr w:type="spellEnd"/>
            <w:r w:rsidRPr="005E58DD">
              <w:rPr>
                <w:b/>
                <w:bCs/>
                <w:szCs w:val="20"/>
                <w:lang w:val="ru-RU"/>
              </w:rPr>
              <w:t>, «___» __________ 2026 р.</w:t>
            </w:r>
          </w:p>
        </w:tc>
        <w:tc>
          <w:tcPr>
            <w:tcW w:w="5297" w:type="dxa"/>
            <w:gridSpan w:val="2"/>
          </w:tcPr>
          <w:p w14:paraId="6850B77B" w14:textId="77777777" w:rsidR="005E58DD" w:rsidRDefault="005E58DD" w:rsidP="00D07F38">
            <w:pPr>
              <w:jc w:val="both"/>
            </w:pPr>
            <w:r>
              <w:rPr>
                <w:b/>
                <w:bCs/>
                <w:szCs w:val="20"/>
              </w:rPr>
              <w:t>CONTRACT No. ______</w:t>
            </w:r>
          </w:p>
          <w:p w14:paraId="7B9BC7CA" w14:textId="0E63C34A" w:rsidR="005E58DD" w:rsidRDefault="005E58DD" w:rsidP="00D07F38">
            <w:pPr>
              <w:jc w:val="both"/>
            </w:pPr>
            <w:r>
              <w:rPr>
                <w:b/>
                <w:bCs/>
                <w:szCs w:val="20"/>
              </w:rPr>
              <w:t xml:space="preserve">on the provision of </w:t>
            </w:r>
            <w:r w:rsidR="00162662">
              <w:rPr>
                <w:b/>
                <w:bCs/>
                <w:szCs w:val="20"/>
              </w:rPr>
              <w:t xml:space="preserve">legal consulting </w:t>
            </w:r>
            <w:r>
              <w:rPr>
                <w:b/>
                <w:bCs/>
                <w:szCs w:val="20"/>
              </w:rPr>
              <w:t>services</w:t>
            </w:r>
          </w:p>
          <w:p w14:paraId="224C95FB" w14:textId="77777777" w:rsidR="005E58DD" w:rsidRDefault="005E58DD" w:rsidP="00D07F38">
            <w:pPr>
              <w:jc w:val="both"/>
            </w:pPr>
            <w:r>
              <w:rPr>
                <w:b/>
                <w:bCs/>
                <w:szCs w:val="20"/>
              </w:rPr>
              <w:t>City of Kyiv, «___» __________, 2026</w:t>
            </w:r>
          </w:p>
        </w:tc>
      </w:tr>
      <w:tr w:rsidR="007A2618" w14:paraId="707CEA9F" w14:textId="77777777" w:rsidTr="005E58DD">
        <w:tblPrEx>
          <w:jc w:val="center"/>
        </w:tblPrEx>
        <w:trPr>
          <w:gridAfter w:val="1"/>
          <w:wAfter w:w="138" w:type="dxa"/>
          <w:jc w:val="center"/>
        </w:trPr>
        <w:tc>
          <w:tcPr>
            <w:tcW w:w="5159" w:type="dxa"/>
            <w:gridSpan w:val="2"/>
          </w:tcPr>
          <w:p w14:paraId="7DF5486A" w14:textId="77777777" w:rsidR="007A2618" w:rsidRDefault="006E16CE" w:rsidP="005E58DD">
            <w:pPr>
              <w:jc w:val="both"/>
            </w:pPr>
            <w:r>
              <w:t>________________________________________ (</w:t>
            </w:r>
            <w:proofErr w:type="spellStart"/>
            <w:r>
              <w:t>найменування</w:t>
            </w:r>
            <w:proofErr w:type="spellEnd"/>
            <w:r>
              <w:t xml:space="preserve"> / ПІБ учасника-переможця, реєстраційні та податкові дані), іменований(а) надалі Виконавець, з однієї сторони, та БЛАГОДІЙНА ОРГАНІЗАЦІЯ «БЛАГОДІЙНИЙ ФОНД «СМІЛИВІ», ЄДРПОУ 44943474, номер запису в Єдин</w:t>
            </w:r>
            <w:r>
              <w:t>ому державному реєстрі 1000741020000102704 від 29.12.2022 р. (надалі – Замовник), в особі Директора КРИЦУК Альони Сергіївни, яка діє на підставі Статуту, з іншої сторони, надалі разом – «Сторони», а кожна окремо – «Сторона», уклали цей Договір про нижченав</w:t>
            </w:r>
            <w:r>
              <w:t>едене:</w:t>
            </w:r>
          </w:p>
        </w:tc>
        <w:tc>
          <w:tcPr>
            <w:tcW w:w="5159" w:type="dxa"/>
          </w:tcPr>
          <w:p w14:paraId="45E8010B" w14:textId="77777777" w:rsidR="007A2618" w:rsidRDefault="006E16CE" w:rsidP="005E58DD">
            <w:pPr>
              <w:jc w:val="both"/>
            </w:pPr>
            <w:r>
              <w:t>________________________________________ (name of the winning participant, registration and tax details), hereinafter referred to as the Contractor, on the one side, and CHARITY ORGANIZATION “CHARITY FOUNDATION “BRAVE”, EDRPOU 44943474, entry number</w:t>
            </w:r>
            <w:r>
              <w:t xml:space="preserve"> in the Unified State Register 1000741020000102704 dated 29.12.2022 (hereinafter – the Customer), represented by Director Alona KRYTSUK, acting on the basis of the Charter, on the other side, hereinafter jointly – the “Parties” and each individually – a “P</w:t>
            </w:r>
            <w:r>
              <w:t>arty”, have entered into this Agreement as follows:</w:t>
            </w:r>
          </w:p>
        </w:tc>
      </w:tr>
      <w:tr w:rsidR="007A2618" w14:paraId="006620D6" w14:textId="77777777" w:rsidTr="005E58DD">
        <w:tblPrEx>
          <w:jc w:val="center"/>
        </w:tblPrEx>
        <w:trPr>
          <w:gridAfter w:val="1"/>
          <w:wAfter w:w="138" w:type="dxa"/>
          <w:jc w:val="center"/>
        </w:trPr>
        <w:tc>
          <w:tcPr>
            <w:tcW w:w="5159" w:type="dxa"/>
            <w:gridSpan w:val="2"/>
            <w:shd w:val="clear" w:color="auto" w:fill="F2F2F2"/>
          </w:tcPr>
          <w:p w14:paraId="0341B79F" w14:textId="77777777" w:rsidR="007A2618" w:rsidRDefault="006E16CE" w:rsidP="005E58DD">
            <w:pPr>
              <w:jc w:val="both"/>
            </w:pPr>
            <w:r>
              <w:rPr>
                <w:b/>
              </w:rPr>
              <w:t>1. Предмет Договору</w:t>
            </w:r>
          </w:p>
        </w:tc>
        <w:tc>
          <w:tcPr>
            <w:tcW w:w="5159" w:type="dxa"/>
            <w:shd w:val="clear" w:color="auto" w:fill="F2F2F2"/>
          </w:tcPr>
          <w:p w14:paraId="0B2E0AEF" w14:textId="77777777" w:rsidR="007A2618" w:rsidRDefault="006E16CE" w:rsidP="005E58DD">
            <w:pPr>
              <w:jc w:val="both"/>
            </w:pPr>
            <w:r>
              <w:rPr>
                <w:b/>
              </w:rPr>
              <w:t>1. Subject of the Agreement</w:t>
            </w:r>
          </w:p>
        </w:tc>
      </w:tr>
      <w:tr w:rsidR="007A2618" w14:paraId="137481E6" w14:textId="77777777" w:rsidTr="005E58DD">
        <w:tblPrEx>
          <w:jc w:val="center"/>
        </w:tblPrEx>
        <w:trPr>
          <w:gridAfter w:val="1"/>
          <w:wAfter w:w="138" w:type="dxa"/>
          <w:jc w:val="center"/>
        </w:trPr>
        <w:tc>
          <w:tcPr>
            <w:tcW w:w="5159" w:type="dxa"/>
            <w:gridSpan w:val="2"/>
          </w:tcPr>
          <w:p w14:paraId="69066A14" w14:textId="77777777" w:rsidR="007A2618" w:rsidRPr="005E58DD" w:rsidRDefault="006E16CE" w:rsidP="005E58DD">
            <w:pPr>
              <w:jc w:val="both"/>
              <w:rPr>
                <w:lang w:val="ru-RU"/>
              </w:rPr>
            </w:pPr>
            <w:r>
              <w:t xml:space="preserve">1.1. За цим Договором Виконавець зобов’язується надати консультаційні послуги з правової допомоги (юридичного супроводу) діяльності Замовника </w:t>
            </w:r>
            <w:r>
              <w:t>(надалі – Послуги), зокрема: правовий супровід статутної діяльності та реалізації проєктів; підготовку, аналіз та правову експертизу договорів, угод і локальних документів, підготовку правових висновків; юридичне консультування з корпоративних, договірних,</w:t>
            </w:r>
            <w:r>
              <w:t xml:space="preserve"> трудових, податкових, благодійних та грантових питань; представництво та захист інтересів Замовника у відносинах з органами державної влади, місцевого самоврядування, партнерами, донорами та третіми особами; адвокаційний супровід; правову підтримку дотрим</w:t>
            </w:r>
            <w:r>
              <w:t xml:space="preserve">ання вимог донорів та законодавства (комплаєнс); ведення та збереження відповідної документації. </w:t>
            </w:r>
            <w:proofErr w:type="spellStart"/>
            <w:r w:rsidRPr="005E58DD">
              <w:rPr>
                <w:lang w:val="ru-RU"/>
              </w:rPr>
              <w:t>Обсяг</w:t>
            </w:r>
            <w:proofErr w:type="spellEnd"/>
            <w:r w:rsidRPr="005E58DD">
              <w:rPr>
                <w:lang w:val="ru-RU"/>
              </w:rPr>
              <w:t xml:space="preserve"> і </w:t>
            </w:r>
            <w:proofErr w:type="spellStart"/>
            <w:r w:rsidRPr="005E58DD">
              <w:rPr>
                <w:lang w:val="ru-RU"/>
              </w:rPr>
              <w:t>вимоги</w:t>
            </w:r>
            <w:proofErr w:type="spellEnd"/>
            <w:r w:rsidRPr="005E58DD">
              <w:rPr>
                <w:lang w:val="ru-RU"/>
              </w:rPr>
              <w:t xml:space="preserve"> до </w:t>
            </w:r>
            <w:proofErr w:type="spellStart"/>
            <w:r w:rsidRPr="005E58DD">
              <w:rPr>
                <w:lang w:val="ru-RU"/>
              </w:rPr>
              <w:t>Послуг</w:t>
            </w:r>
            <w:proofErr w:type="spellEnd"/>
            <w:r w:rsidRPr="005E58DD">
              <w:rPr>
                <w:lang w:val="ru-RU"/>
              </w:rPr>
              <w:t xml:space="preserve"> </w:t>
            </w:r>
            <w:proofErr w:type="spellStart"/>
            <w:r w:rsidRPr="005E58DD">
              <w:rPr>
                <w:lang w:val="ru-RU"/>
              </w:rPr>
              <w:t>визначені</w:t>
            </w:r>
            <w:proofErr w:type="spellEnd"/>
            <w:r w:rsidRPr="005E58DD">
              <w:rPr>
                <w:lang w:val="ru-RU"/>
              </w:rPr>
              <w:t xml:space="preserve"> </w:t>
            </w:r>
            <w:proofErr w:type="spellStart"/>
            <w:r w:rsidRPr="005E58DD">
              <w:rPr>
                <w:lang w:val="ru-RU"/>
              </w:rPr>
              <w:t>Специфікацією</w:t>
            </w:r>
            <w:proofErr w:type="spellEnd"/>
            <w:r w:rsidRPr="005E58DD">
              <w:rPr>
                <w:lang w:val="ru-RU"/>
              </w:rPr>
              <w:t xml:space="preserve"> (</w:t>
            </w:r>
            <w:proofErr w:type="spellStart"/>
            <w:r w:rsidRPr="005E58DD">
              <w:rPr>
                <w:lang w:val="ru-RU"/>
              </w:rPr>
              <w:t>Додаток</w:t>
            </w:r>
            <w:proofErr w:type="spellEnd"/>
            <w:r w:rsidRPr="005E58DD">
              <w:rPr>
                <w:lang w:val="ru-RU"/>
              </w:rPr>
              <w:t xml:space="preserve"> А). </w:t>
            </w:r>
            <w:proofErr w:type="spellStart"/>
            <w:r w:rsidRPr="005E58DD">
              <w:rPr>
                <w:lang w:val="ru-RU"/>
              </w:rPr>
              <w:t>Замовник</w:t>
            </w:r>
            <w:proofErr w:type="spellEnd"/>
            <w:r w:rsidRPr="005E58DD">
              <w:rPr>
                <w:lang w:val="ru-RU"/>
              </w:rPr>
              <w:t xml:space="preserve"> </w:t>
            </w:r>
            <w:proofErr w:type="spellStart"/>
            <w:r w:rsidRPr="005E58DD">
              <w:rPr>
                <w:lang w:val="ru-RU"/>
              </w:rPr>
              <w:t>зобов’язується</w:t>
            </w:r>
            <w:proofErr w:type="spellEnd"/>
            <w:r w:rsidRPr="005E58DD">
              <w:rPr>
                <w:lang w:val="ru-RU"/>
              </w:rPr>
              <w:t xml:space="preserve"> </w:t>
            </w:r>
            <w:proofErr w:type="spellStart"/>
            <w:r w:rsidRPr="005E58DD">
              <w:rPr>
                <w:lang w:val="ru-RU"/>
              </w:rPr>
              <w:t>прийняти</w:t>
            </w:r>
            <w:proofErr w:type="spellEnd"/>
            <w:r w:rsidRPr="005E58DD">
              <w:rPr>
                <w:lang w:val="ru-RU"/>
              </w:rPr>
              <w:t xml:space="preserve"> </w:t>
            </w:r>
            <w:proofErr w:type="spellStart"/>
            <w:r w:rsidRPr="005E58DD">
              <w:rPr>
                <w:lang w:val="ru-RU"/>
              </w:rPr>
              <w:t>належно</w:t>
            </w:r>
            <w:proofErr w:type="spellEnd"/>
            <w:r w:rsidRPr="005E58DD">
              <w:rPr>
                <w:lang w:val="ru-RU"/>
              </w:rPr>
              <w:t xml:space="preserve"> </w:t>
            </w:r>
            <w:proofErr w:type="spellStart"/>
            <w:r w:rsidRPr="005E58DD">
              <w:rPr>
                <w:lang w:val="ru-RU"/>
              </w:rPr>
              <w:t>надані</w:t>
            </w:r>
            <w:proofErr w:type="spellEnd"/>
            <w:r w:rsidRPr="005E58DD">
              <w:rPr>
                <w:lang w:val="ru-RU"/>
              </w:rPr>
              <w:t xml:space="preserve"> </w:t>
            </w:r>
            <w:proofErr w:type="spellStart"/>
            <w:r w:rsidRPr="005E58DD">
              <w:rPr>
                <w:lang w:val="ru-RU"/>
              </w:rPr>
              <w:t>Послуги</w:t>
            </w:r>
            <w:proofErr w:type="spellEnd"/>
            <w:r w:rsidRPr="005E58DD">
              <w:rPr>
                <w:lang w:val="ru-RU"/>
              </w:rPr>
              <w:t xml:space="preserve"> та </w:t>
            </w:r>
            <w:proofErr w:type="spellStart"/>
            <w:r w:rsidRPr="005E58DD">
              <w:rPr>
                <w:lang w:val="ru-RU"/>
              </w:rPr>
              <w:t>оплатити</w:t>
            </w:r>
            <w:proofErr w:type="spellEnd"/>
            <w:r w:rsidRPr="005E58DD">
              <w:rPr>
                <w:lang w:val="ru-RU"/>
              </w:rPr>
              <w:t xml:space="preserve"> </w:t>
            </w:r>
            <w:proofErr w:type="spellStart"/>
            <w:r w:rsidRPr="005E58DD">
              <w:rPr>
                <w:lang w:val="ru-RU"/>
              </w:rPr>
              <w:t>їх</w:t>
            </w:r>
            <w:proofErr w:type="spellEnd"/>
            <w:r w:rsidRPr="005E58DD">
              <w:rPr>
                <w:lang w:val="ru-RU"/>
              </w:rPr>
              <w:t xml:space="preserve"> </w:t>
            </w:r>
            <w:proofErr w:type="gramStart"/>
            <w:r w:rsidRPr="005E58DD">
              <w:rPr>
                <w:lang w:val="ru-RU"/>
              </w:rPr>
              <w:t>у порядку</w:t>
            </w:r>
            <w:proofErr w:type="gramEnd"/>
            <w:r w:rsidRPr="005E58DD">
              <w:rPr>
                <w:lang w:val="ru-RU"/>
              </w:rPr>
              <w:t xml:space="preserve"> і на </w:t>
            </w:r>
            <w:proofErr w:type="spellStart"/>
            <w:r w:rsidRPr="005E58DD">
              <w:rPr>
                <w:lang w:val="ru-RU"/>
              </w:rPr>
              <w:t>умовах</w:t>
            </w:r>
            <w:proofErr w:type="spellEnd"/>
            <w:r w:rsidRPr="005E58DD">
              <w:rPr>
                <w:lang w:val="ru-RU"/>
              </w:rPr>
              <w:t xml:space="preserve">, </w:t>
            </w:r>
            <w:proofErr w:type="spellStart"/>
            <w:r w:rsidRPr="005E58DD">
              <w:rPr>
                <w:lang w:val="ru-RU"/>
              </w:rPr>
              <w:t>що</w:t>
            </w:r>
            <w:proofErr w:type="spellEnd"/>
            <w:r w:rsidRPr="005E58DD">
              <w:rPr>
                <w:lang w:val="ru-RU"/>
              </w:rPr>
              <w:t xml:space="preserve"> </w:t>
            </w:r>
            <w:proofErr w:type="spellStart"/>
            <w:r w:rsidRPr="005E58DD">
              <w:rPr>
                <w:lang w:val="ru-RU"/>
              </w:rPr>
              <w:t>визначені</w:t>
            </w:r>
            <w:proofErr w:type="spellEnd"/>
            <w:r w:rsidRPr="005E58DD">
              <w:rPr>
                <w:lang w:val="ru-RU"/>
              </w:rPr>
              <w:t xml:space="preserve"> </w:t>
            </w:r>
            <w:proofErr w:type="spellStart"/>
            <w:r w:rsidRPr="005E58DD">
              <w:rPr>
                <w:lang w:val="ru-RU"/>
              </w:rPr>
              <w:t>цим</w:t>
            </w:r>
            <w:proofErr w:type="spellEnd"/>
            <w:r w:rsidRPr="005E58DD">
              <w:rPr>
                <w:lang w:val="ru-RU"/>
              </w:rPr>
              <w:t xml:space="preserve"> Договором.</w:t>
            </w:r>
          </w:p>
        </w:tc>
        <w:tc>
          <w:tcPr>
            <w:tcW w:w="5159" w:type="dxa"/>
          </w:tcPr>
          <w:p w14:paraId="362062A1" w14:textId="77777777" w:rsidR="007A2618" w:rsidRDefault="006E16CE" w:rsidP="005E58DD">
            <w:pPr>
              <w:jc w:val="both"/>
            </w:pPr>
            <w:r>
              <w:t>1.1. Under this Agreement, the Contractor undertakes to provide legal aid (legal support) consulting services for the Customer’s activities (hereinafter – the Services), in particular: legal support of statutory activities and proj</w:t>
            </w:r>
            <w:r>
              <w:t xml:space="preserve">ect implementation; preparation, analysis and legal review of contracts, agreements and internal documents, preparation of legal opinions; legal advice on corporate, contractual, labour, tax, charity and grant matters; representation and protection of the </w:t>
            </w:r>
            <w:r>
              <w:t>Customer’s interests in relations with state and local self-government authorities, partners, donors and third parties; advocacy support; legal support of compliance with donor requirements and legislation; maintenance and safekeeping of the relevant docum</w:t>
            </w:r>
            <w:r>
              <w:t>entation. The scope of and requirements for the Services are set out in the Specification (Annex A). The Customer undertakes to accept the duly provided Services and pay for them in the manner and on the terms specified in this Agreement.</w:t>
            </w:r>
          </w:p>
        </w:tc>
      </w:tr>
      <w:tr w:rsidR="007A2618" w14:paraId="513CAF6F" w14:textId="77777777" w:rsidTr="005E58DD">
        <w:tblPrEx>
          <w:jc w:val="center"/>
        </w:tblPrEx>
        <w:trPr>
          <w:gridAfter w:val="1"/>
          <w:wAfter w:w="138" w:type="dxa"/>
          <w:jc w:val="center"/>
        </w:trPr>
        <w:tc>
          <w:tcPr>
            <w:tcW w:w="5159" w:type="dxa"/>
            <w:gridSpan w:val="2"/>
          </w:tcPr>
          <w:p w14:paraId="77A80C00" w14:textId="77777777" w:rsidR="007A2618" w:rsidRDefault="006E16CE" w:rsidP="005E58DD">
            <w:pPr>
              <w:jc w:val="both"/>
            </w:pPr>
            <w:r>
              <w:t>1.2. Замовник за</w:t>
            </w:r>
            <w:r>
              <w:t>лучає Виконавця у зв’язку з реалізацією в межах своєї статутної діяльності Проєкту «Безпечний освітній простір для українських дітей у постраждалих від війни громадах», що фінансується згідно з Грантовою угодою №5200003635 від 25.06.2026, укладеною з Deuts</w:t>
            </w:r>
            <w:r>
              <w:t>che Gesellschaft für Internationale Zusammenarbeit (GIZ) GmbH, на замовлення Уряду Федеративної Республіки Німеччина (надалі – Грантова угода, Проєкт).</w:t>
            </w:r>
          </w:p>
        </w:tc>
        <w:tc>
          <w:tcPr>
            <w:tcW w:w="5159" w:type="dxa"/>
          </w:tcPr>
          <w:p w14:paraId="04E145BA" w14:textId="77777777" w:rsidR="007A2618" w:rsidRDefault="006E16CE" w:rsidP="005E58DD">
            <w:pPr>
              <w:jc w:val="both"/>
            </w:pPr>
            <w:r>
              <w:t>1.2. The Customer engages the Contractor in connection with the implementation, within its statutory act</w:t>
            </w:r>
            <w:r>
              <w:t xml:space="preserve">ivities, of the Project “Safe Educational Space for Ukrainian Children in War-Affected Hromadas” financed under Grant Agreement No. 5200003635 dated 25.06.2026 concluded with Deutsche Gesellschaft für Internationale Zusammenarbeit (GIZ) GmbH, on behalf of </w:t>
            </w:r>
            <w:r>
              <w:t>the Government of the Federal Republic of Germany (hereinafter – the Grant Agreement, the Project).</w:t>
            </w:r>
          </w:p>
        </w:tc>
      </w:tr>
      <w:tr w:rsidR="007A2618" w14:paraId="07B96EA9" w14:textId="77777777" w:rsidTr="005E58DD">
        <w:tblPrEx>
          <w:jc w:val="center"/>
        </w:tblPrEx>
        <w:trPr>
          <w:gridAfter w:val="1"/>
          <w:wAfter w:w="138" w:type="dxa"/>
          <w:jc w:val="center"/>
        </w:trPr>
        <w:tc>
          <w:tcPr>
            <w:tcW w:w="5159" w:type="dxa"/>
            <w:gridSpan w:val="2"/>
            <w:shd w:val="clear" w:color="auto" w:fill="F2F2F2"/>
          </w:tcPr>
          <w:p w14:paraId="20231E60" w14:textId="77777777" w:rsidR="007A2618" w:rsidRDefault="006E16CE" w:rsidP="005E58DD">
            <w:pPr>
              <w:jc w:val="both"/>
            </w:pPr>
            <w:r>
              <w:rPr>
                <w:b/>
              </w:rPr>
              <w:t>2. Порядок виконання робіт</w:t>
            </w:r>
          </w:p>
        </w:tc>
        <w:tc>
          <w:tcPr>
            <w:tcW w:w="5159" w:type="dxa"/>
            <w:shd w:val="clear" w:color="auto" w:fill="F2F2F2"/>
          </w:tcPr>
          <w:p w14:paraId="7E5115AC" w14:textId="77777777" w:rsidR="007A2618" w:rsidRDefault="006E16CE" w:rsidP="005E58DD">
            <w:pPr>
              <w:jc w:val="both"/>
            </w:pPr>
            <w:r>
              <w:rPr>
                <w:b/>
              </w:rPr>
              <w:t>2. Procedure for the Provision of Services</w:t>
            </w:r>
          </w:p>
        </w:tc>
      </w:tr>
      <w:tr w:rsidR="007A2618" w14:paraId="3E96E50C" w14:textId="77777777" w:rsidTr="005E58DD">
        <w:tblPrEx>
          <w:jc w:val="center"/>
        </w:tblPrEx>
        <w:trPr>
          <w:gridAfter w:val="1"/>
          <w:wAfter w:w="138" w:type="dxa"/>
          <w:jc w:val="center"/>
        </w:trPr>
        <w:tc>
          <w:tcPr>
            <w:tcW w:w="5159" w:type="dxa"/>
            <w:gridSpan w:val="2"/>
          </w:tcPr>
          <w:p w14:paraId="6FD6F094" w14:textId="77777777" w:rsidR="007A2618" w:rsidRPr="005E58DD" w:rsidRDefault="006E16CE" w:rsidP="005E58DD">
            <w:pPr>
              <w:jc w:val="both"/>
              <w:rPr>
                <w:lang w:val="ru-RU"/>
              </w:rPr>
            </w:pPr>
            <w:r w:rsidRPr="005E58DD">
              <w:rPr>
                <w:lang w:val="ru-RU"/>
              </w:rPr>
              <w:t xml:space="preserve">2.1. </w:t>
            </w:r>
            <w:proofErr w:type="spellStart"/>
            <w:r w:rsidRPr="005E58DD">
              <w:rPr>
                <w:lang w:val="ru-RU"/>
              </w:rPr>
              <w:t>Послуги</w:t>
            </w:r>
            <w:proofErr w:type="spellEnd"/>
            <w:r w:rsidRPr="005E58DD">
              <w:rPr>
                <w:lang w:val="ru-RU"/>
              </w:rPr>
              <w:t xml:space="preserve"> </w:t>
            </w:r>
            <w:proofErr w:type="spellStart"/>
            <w:r w:rsidRPr="005E58DD">
              <w:rPr>
                <w:lang w:val="ru-RU"/>
              </w:rPr>
              <w:t>надаються</w:t>
            </w:r>
            <w:proofErr w:type="spellEnd"/>
            <w:r w:rsidRPr="005E58DD">
              <w:rPr>
                <w:lang w:val="ru-RU"/>
              </w:rPr>
              <w:t xml:space="preserve"> за заявками </w:t>
            </w:r>
            <w:proofErr w:type="spellStart"/>
            <w:r w:rsidRPr="005E58DD">
              <w:rPr>
                <w:lang w:val="ru-RU"/>
              </w:rPr>
              <w:t>Замовника</w:t>
            </w:r>
            <w:proofErr w:type="spellEnd"/>
            <w:r w:rsidRPr="005E58DD">
              <w:rPr>
                <w:lang w:val="ru-RU"/>
              </w:rPr>
              <w:t xml:space="preserve">, </w:t>
            </w:r>
            <w:proofErr w:type="spellStart"/>
            <w:r w:rsidRPr="005E58DD">
              <w:rPr>
                <w:lang w:val="ru-RU"/>
              </w:rPr>
              <w:t>які</w:t>
            </w:r>
            <w:proofErr w:type="spellEnd"/>
            <w:r w:rsidRPr="005E58DD">
              <w:rPr>
                <w:lang w:val="ru-RU"/>
              </w:rPr>
              <w:t xml:space="preserve"> </w:t>
            </w:r>
            <w:proofErr w:type="spellStart"/>
            <w:r w:rsidRPr="005E58DD">
              <w:rPr>
                <w:lang w:val="ru-RU"/>
              </w:rPr>
              <w:t>можуть</w:t>
            </w:r>
            <w:proofErr w:type="spellEnd"/>
            <w:r w:rsidRPr="005E58DD">
              <w:rPr>
                <w:lang w:val="ru-RU"/>
              </w:rPr>
              <w:t xml:space="preserve"> бути </w:t>
            </w:r>
            <w:proofErr w:type="spellStart"/>
            <w:r w:rsidRPr="005E58DD">
              <w:rPr>
                <w:lang w:val="ru-RU"/>
              </w:rPr>
              <w:t>зроблені</w:t>
            </w:r>
            <w:proofErr w:type="spellEnd"/>
            <w:r w:rsidRPr="005E58DD">
              <w:rPr>
                <w:lang w:val="ru-RU"/>
              </w:rPr>
              <w:t xml:space="preserve"> в </w:t>
            </w:r>
            <w:proofErr w:type="spellStart"/>
            <w:r w:rsidRPr="005E58DD">
              <w:rPr>
                <w:lang w:val="ru-RU"/>
              </w:rPr>
              <w:t>усній</w:t>
            </w:r>
            <w:proofErr w:type="spellEnd"/>
            <w:r w:rsidRPr="005E58DD">
              <w:rPr>
                <w:lang w:val="ru-RU"/>
              </w:rPr>
              <w:t xml:space="preserve"> </w:t>
            </w:r>
            <w:proofErr w:type="spellStart"/>
            <w:r w:rsidRPr="005E58DD">
              <w:rPr>
                <w:lang w:val="ru-RU"/>
              </w:rPr>
              <w:t>або</w:t>
            </w:r>
            <w:proofErr w:type="spellEnd"/>
            <w:r w:rsidRPr="005E58DD">
              <w:rPr>
                <w:lang w:val="ru-RU"/>
              </w:rPr>
              <w:t xml:space="preserve"> </w:t>
            </w:r>
            <w:proofErr w:type="spellStart"/>
            <w:r w:rsidRPr="005E58DD">
              <w:rPr>
                <w:lang w:val="ru-RU"/>
              </w:rPr>
              <w:t>п</w:t>
            </w:r>
            <w:r w:rsidRPr="005E58DD">
              <w:rPr>
                <w:lang w:val="ru-RU"/>
              </w:rPr>
              <w:t>исьмовій</w:t>
            </w:r>
            <w:proofErr w:type="spellEnd"/>
            <w:r w:rsidRPr="005E58DD">
              <w:rPr>
                <w:lang w:val="ru-RU"/>
              </w:rPr>
              <w:t xml:space="preserve"> </w:t>
            </w:r>
            <w:proofErr w:type="spellStart"/>
            <w:r w:rsidRPr="005E58DD">
              <w:rPr>
                <w:lang w:val="ru-RU"/>
              </w:rPr>
              <w:t>формі</w:t>
            </w:r>
            <w:proofErr w:type="spellEnd"/>
            <w:r w:rsidRPr="005E58DD">
              <w:rPr>
                <w:lang w:val="ru-RU"/>
              </w:rPr>
              <w:t xml:space="preserve"> </w:t>
            </w:r>
            <w:proofErr w:type="spellStart"/>
            <w:r w:rsidRPr="005E58DD">
              <w:rPr>
                <w:lang w:val="ru-RU"/>
              </w:rPr>
              <w:t>посадовими</w:t>
            </w:r>
            <w:proofErr w:type="spellEnd"/>
            <w:r w:rsidRPr="005E58DD">
              <w:rPr>
                <w:lang w:val="ru-RU"/>
              </w:rPr>
              <w:t xml:space="preserve"> особами </w:t>
            </w:r>
            <w:proofErr w:type="spellStart"/>
            <w:r w:rsidRPr="005E58DD">
              <w:rPr>
                <w:lang w:val="ru-RU"/>
              </w:rPr>
              <w:t>Замовника</w:t>
            </w:r>
            <w:proofErr w:type="spellEnd"/>
            <w:r w:rsidRPr="005E58DD">
              <w:rPr>
                <w:lang w:val="ru-RU"/>
              </w:rPr>
              <w:t>.</w:t>
            </w:r>
          </w:p>
        </w:tc>
        <w:tc>
          <w:tcPr>
            <w:tcW w:w="5159" w:type="dxa"/>
          </w:tcPr>
          <w:p w14:paraId="23D85DE5" w14:textId="77777777" w:rsidR="007A2618" w:rsidRDefault="006E16CE" w:rsidP="005E58DD">
            <w:pPr>
              <w:jc w:val="both"/>
            </w:pPr>
            <w:r>
              <w:t>2.1. Services are provided at the request of the Customer, which may be made orally or in writing by the Customer’s officials.</w:t>
            </w:r>
          </w:p>
        </w:tc>
      </w:tr>
      <w:tr w:rsidR="007A2618" w14:paraId="6CBF9733" w14:textId="77777777" w:rsidTr="005E58DD">
        <w:tblPrEx>
          <w:jc w:val="center"/>
        </w:tblPrEx>
        <w:trPr>
          <w:gridAfter w:val="1"/>
          <w:wAfter w:w="138" w:type="dxa"/>
          <w:jc w:val="center"/>
        </w:trPr>
        <w:tc>
          <w:tcPr>
            <w:tcW w:w="5159" w:type="dxa"/>
            <w:gridSpan w:val="2"/>
          </w:tcPr>
          <w:p w14:paraId="3DDDC272" w14:textId="77777777" w:rsidR="007A2618" w:rsidRPr="005E58DD" w:rsidRDefault="006E16CE" w:rsidP="005E58DD">
            <w:pPr>
              <w:jc w:val="both"/>
              <w:rPr>
                <w:lang w:val="ru-RU"/>
              </w:rPr>
            </w:pPr>
            <w:r w:rsidRPr="005E58DD">
              <w:rPr>
                <w:lang w:val="ru-RU"/>
              </w:rPr>
              <w:t xml:space="preserve">2.2. Результатом </w:t>
            </w:r>
            <w:proofErr w:type="spellStart"/>
            <w:r w:rsidRPr="005E58DD">
              <w:rPr>
                <w:lang w:val="ru-RU"/>
              </w:rPr>
              <w:t>надання</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є </w:t>
            </w:r>
            <w:proofErr w:type="spellStart"/>
            <w:r w:rsidRPr="005E58DD">
              <w:rPr>
                <w:lang w:val="ru-RU"/>
              </w:rPr>
              <w:t>усні</w:t>
            </w:r>
            <w:proofErr w:type="spellEnd"/>
            <w:r w:rsidRPr="005E58DD">
              <w:rPr>
                <w:lang w:val="ru-RU"/>
              </w:rPr>
              <w:t xml:space="preserve"> та/</w:t>
            </w:r>
            <w:proofErr w:type="spellStart"/>
            <w:r w:rsidRPr="005E58DD">
              <w:rPr>
                <w:lang w:val="ru-RU"/>
              </w:rPr>
              <w:t>або</w:t>
            </w:r>
            <w:proofErr w:type="spellEnd"/>
            <w:r w:rsidRPr="005E58DD">
              <w:rPr>
                <w:lang w:val="ru-RU"/>
              </w:rPr>
              <w:t xml:space="preserve"> </w:t>
            </w:r>
            <w:proofErr w:type="spellStart"/>
            <w:r w:rsidRPr="005E58DD">
              <w:rPr>
                <w:lang w:val="ru-RU"/>
              </w:rPr>
              <w:t>письмові</w:t>
            </w:r>
            <w:proofErr w:type="spellEnd"/>
            <w:r w:rsidRPr="005E58DD">
              <w:rPr>
                <w:lang w:val="ru-RU"/>
              </w:rPr>
              <w:t xml:space="preserve"> </w:t>
            </w:r>
            <w:proofErr w:type="spellStart"/>
            <w:r w:rsidRPr="005E58DD">
              <w:rPr>
                <w:lang w:val="ru-RU"/>
              </w:rPr>
              <w:t>консультації</w:t>
            </w:r>
            <w:proofErr w:type="spellEnd"/>
            <w:r w:rsidRPr="005E58DD">
              <w:rPr>
                <w:lang w:val="ru-RU"/>
              </w:rPr>
              <w:t xml:space="preserve">, </w:t>
            </w:r>
            <w:proofErr w:type="spellStart"/>
            <w:r w:rsidRPr="005E58DD">
              <w:rPr>
                <w:lang w:val="ru-RU"/>
              </w:rPr>
              <w:t>проєкти</w:t>
            </w:r>
            <w:proofErr w:type="spellEnd"/>
            <w:r w:rsidRPr="005E58DD">
              <w:rPr>
                <w:lang w:val="ru-RU"/>
              </w:rPr>
              <w:t xml:space="preserve"> </w:t>
            </w:r>
            <w:proofErr w:type="spellStart"/>
            <w:r w:rsidRPr="005E58DD">
              <w:rPr>
                <w:lang w:val="ru-RU"/>
              </w:rPr>
              <w:t>докуме</w:t>
            </w:r>
            <w:r w:rsidRPr="005E58DD">
              <w:rPr>
                <w:lang w:val="ru-RU"/>
              </w:rPr>
              <w:t>нтів</w:t>
            </w:r>
            <w:proofErr w:type="spellEnd"/>
            <w:r w:rsidRPr="005E58DD">
              <w:rPr>
                <w:lang w:val="ru-RU"/>
              </w:rPr>
              <w:t xml:space="preserve">, </w:t>
            </w:r>
            <w:proofErr w:type="spellStart"/>
            <w:r w:rsidRPr="005E58DD">
              <w:rPr>
                <w:lang w:val="ru-RU"/>
              </w:rPr>
              <w:t>роз’яснення</w:t>
            </w:r>
            <w:proofErr w:type="spellEnd"/>
            <w:r w:rsidRPr="005E58DD">
              <w:rPr>
                <w:lang w:val="ru-RU"/>
              </w:rPr>
              <w:t xml:space="preserve">, </w:t>
            </w:r>
            <w:proofErr w:type="spellStart"/>
            <w:r w:rsidRPr="005E58DD">
              <w:rPr>
                <w:lang w:val="ru-RU"/>
              </w:rPr>
              <w:t>висновки</w:t>
            </w:r>
            <w:proofErr w:type="spellEnd"/>
            <w:r w:rsidRPr="005E58DD">
              <w:rPr>
                <w:lang w:val="ru-RU"/>
              </w:rPr>
              <w:t xml:space="preserve"> </w:t>
            </w:r>
            <w:proofErr w:type="spellStart"/>
            <w:r w:rsidRPr="005E58DD">
              <w:rPr>
                <w:lang w:val="ru-RU"/>
              </w:rPr>
              <w:t>тощо</w:t>
            </w:r>
            <w:proofErr w:type="spellEnd"/>
            <w:r w:rsidRPr="005E58DD">
              <w:rPr>
                <w:lang w:val="ru-RU"/>
              </w:rPr>
              <w:t>.</w:t>
            </w:r>
          </w:p>
        </w:tc>
        <w:tc>
          <w:tcPr>
            <w:tcW w:w="5159" w:type="dxa"/>
          </w:tcPr>
          <w:p w14:paraId="7F795505" w14:textId="77777777" w:rsidR="007A2618" w:rsidRDefault="006E16CE" w:rsidP="005E58DD">
            <w:pPr>
              <w:jc w:val="both"/>
            </w:pPr>
            <w:r>
              <w:t>2.2. The result of the services is oral and/or written consultations, draft documents, clarifications, conclusions, etc.</w:t>
            </w:r>
          </w:p>
        </w:tc>
      </w:tr>
      <w:tr w:rsidR="007A2618" w14:paraId="6ECC1E01" w14:textId="77777777" w:rsidTr="005E58DD">
        <w:tblPrEx>
          <w:jc w:val="center"/>
        </w:tblPrEx>
        <w:trPr>
          <w:gridAfter w:val="1"/>
          <w:wAfter w:w="138" w:type="dxa"/>
          <w:jc w:val="center"/>
        </w:trPr>
        <w:tc>
          <w:tcPr>
            <w:tcW w:w="5159" w:type="dxa"/>
            <w:gridSpan w:val="2"/>
          </w:tcPr>
          <w:p w14:paraId="0D187F6F" w14:textId="77777777" w:rsidR="007A2618" w:rsidRPr="005E58DD" w:rsidRDefault="006E16CE" w:rsidP="005E58DD">
            <w:pPr>
              <w:jc w:val="both"/>
              <w:rPr>
                <w:lang w:val="ru-RU"/>
              </w:rPr>
            </w:pPr>
            <w:r w:rsidRPr="005E58DD">
              <w:rPr>
                <w:lang w:val="ru-RU"/>
              </w:rPr>
              <w:t xml:space="preserve">2.3. </w:t>
            </w:r>
            <w:proofErr w:type="spellStart"/>
            <w:r w:rsidRPr="005E58DD">
              <w:rPr>
                <w:lang w:val="ru-RU"/>
              </w:rPr>
              <w:t>Граничний</w:t>
            </w:r>
            <w:proofErr w:type="spellEnd"/>
            <w:r w:rsidRPr="005E58DD">
              <w:rPr>
                <w:lang w:val="ru-RU"/>
              </w:rPr>
              <w:t xml:space="preserve"> строк </w:t>
            </w:r>
            <w:proofErr w:type="spellStart"/>
            <w:r w:rsidRPr="005E58DD">
              <w:rPr>
                <w:lang w:val="ru-RU"/>
              </w:rPr>
              <w:t>виконання</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не </w:t>
            </w:r>
            <w:proofErr w:type="spellStart"/>
            <w:r w:rsidRPr="005E58DD">
              <w:rPr>
                <w:lang w:val="ru-RU"/>
              </w:rPr>
              <w:t>може</w:t>
            </w:r>
            <w:proofErr w:type="spellEnd"/>
            <w:r w:rsidRPr="005E58DD">
              <w:rPr>
                <w:lang w:val="ru-RU"/>
              </w:rPr>
              <w:t xml:space="preserve"> </w:t>
            </w:r>
            <w:proofErr w:type="spellStart"/>
            <w:r w:rsidRPr="005E58DD">
              <w:rPr>
                <w:lang w:val="ru-RU"/>
              </w:rPr>
              <w:lastRenderedPageBreak/>
              <w:t>перевищувати</w:t>
            </w:r>
            <w:proofErr w:type="spellEnd"/>
            <w:r w:rsidRPr="005E58DD">
              <w:rPr>
                <w:lang w:val="ru-RU"/>
              </w:rPr>
              <w:t xml:space="preserve"> 5 </w:t>
            </w:r>
            <w:proofErr w:type="spellStart"/>
            <w:r w:rsidRPr="005E58DD">
              <w:rPr>
                <w:lang w:val="ru-RU"/>
              </w:rPr>
              <w:t>робочих</w:t>
            </w:r>
            <w:proofErr w:type="spellEnd"/>
            <w:r w:rsidRPr="005E58DD">
              <w:rPr>
                <w:lang w:val="ru-RU"/>
              </w:rPr>
              <w:t xml:space="preserve"> </w:t>
            </w:r>
            <w:proofErr w:type="spellStart"/>
            <w:r w:rsidRPr="005E58DD">
              <w:rPr>
                <w:lang w:val="ru-RU"/>
              </w:rPr>
              <w:t>днів</w:t>
            </w:r>
            <w:proofErr w:type="spellEnd"/>
            <w:r w:rsidRPr="005E58DD">
              <w:rPr>
                <w:lang w:val="ru-RU"/>
              </w:rPr>
              <w:t xml:space="preserve">. У </w:t>
            </w:r>
            <w:proofErr w:type="spellStart"/>
            <w:r w:rsidRPr="005E58DD">
              <w:rPr>
                <w:lang w:val="ru-RU"/>
              </w:rPr>
              <w:t>виняткових</w:t>
            </w:r>
            <w:proofErr w:type="spellEnd"/>
            <w:r w:rsidRPr="005E58DD">
              <w:rPr>
                <w:lang w:val="ru-RU"/>
              </w:rPr>
              <w:t xml:space="preserve"> </w:t>
            </w:r>
            <w:proofErr w:type="spellStart"/>
            <w:r w:rsidRPr="005E58DD">
              <w:rPr>
                <w:lang w:val="ru-RU"/>
              </w:rPr>
              <w:t>випадках</w:t>
            </w:r>
            <w:proofErr w:type="spellEnd"/>
            <w:r w:rsidRPr="005E58DD">
              <w:rPr>
                <w:lang w:val="ru-RU"/>
              </w:rPr>
              <w:t xml:space="preserve">, </w:t>
            </w:r>
            <w:proofErr w:type="spellStart"/>
            <w:r w:rsidRPr="005E58DD">
              <w:rPr>
                <w:lang w:val="ru-RU"/>
              </w:rPr>
              <w:t>вр</w:t>
            </w:r>
            <w:r w:rsidRPr="005E58DD">
              <w:rPr>
                <w:lang w:val="ru-RU"/>
              </w:rPr>
              <w:t>аховуючи</w:t>
            </w:r>
            <w:proofErr w:type="spellEnd"/>
            <w:r w:rsidRPr="005E58DD">
              <w:rPr>
                <w:lang w:val="ru-RU"/>
              </w:rPr>
              <w:t xml:space="preserve"> </w:t>
            </w:r>
            <w:proofErr w:type="spellStart"/>
            <w:r w:rsidRPr="005E58DD">
              <w:rPr>
                <w:lang w:val="ru-RU"/>
              </w:rPr>
              <w:t>значний</w:t>
            </w:r>
            <w:proofErr w:type="spellEnd"/>
            <w:r w:rsidRPr="005E58DD">
              <w:rPr>
                <w:lang w:val="ru-RU"/>
              </w:rPr>
              <w:t xml:space="preserve"> </w:t>
            </w:r>
            <w:proofErr w:type="spellStart"/>
            <w:r w:rsidRPr="005E58DD">
              <w:rPr>
                <w:lang w:val="ru-RU"/>
              </w:rPr>
              <w:t>обсяг</w:t>
            </w:r>
            <w:proofErr w:type="spellEnd"/>
            <w:r w:rsidRPr="005E58DD">
              <w:rPr>
                <w:lang w:val="ru-RU"/>
              </w:rPr>
              <w:t xml:space="preserve"> </w:t>
            </w:r>
            <w:proofErr w:type="spellStart"/>
            <w:r w:rsidRPr="005E58DD">
              <w:rPr>
                <w:lang w:val="ru-RU"/>
              </w:rPr>
              <w:t>інформації</w:t>
            </w:r>
            <w:proofErr w:type="spellEnd"/>
            <w:r w:rsidRPr="005E58DD">
              <w:rPr>
                <w:lang w:val="ru-RU"/>
              </w:rPr>
              <w:t xml:space="preserve">, строк </w:t>
            </w:r>
            <w:proofErr w:type="spellStart"/>
            <w:r w:rsidRPr="005E58DD">
              <w:rPr>
                <w:lang w:val="ru-RU"/>
              </w:rPr>
              <w:t>може</w:t>
            </w:r>
            <w:proofErr w:type="spellEnd"/>
            <w:r w:rsidRPr="005E58DD">
              <w:rPr>
                <w:lang w:val="ru-RU"/>
              </w:rPr>
              <w:t xml:space="preserve"> бути </w:t>
            </w:r>
            <w:proofErr w:type="spellStart"/>
            <w:r w:rsidRPr="005E58DD">
              <w:rPr>
                <w:lang w:val="ru-RU"/>
              </w:rPr>
              <w:t>подовжений</w:t>
            </w:r>
            <w:proofErr w:type="spellEnd"/>
            <w:r w:rsidRPr="005E58DD">
              <w:rPr>
                <w:lang w:val="ru-RU"/>
              </w:rPr>
              <w:t xml:space="preserve"> до 10 </w:t>
            </w:r>
            <w:proofErr w:type="spellStart"/>
            <w:r w:rsidRPr="005E58DD">
              <w:rPr>
                <w:lang w:val="ru-RU"/>
              </w:rPr>
              <w:t>робочих</w:t>
            </w:r>
            <w:proofErr w:type="spellEnd"/>
            <w:r w:rsidRPr="005E58DD">
              <w:rPr>
                <w:lang w:val="ru-RU"/>
              </w:rPr>
              <w:t xml:space="preserve"> </w:t>
            </w:r>
            <w:proofErr w:type="spellStart"/>
            <w:r w:rsidRPr="005E58DD">
              <w:rPr>
                <w:lang w:val="ru-RU"/>
              </w:rPr>
              <w:t>днів</w:t>
            </w:r>
            <w:proofErr w:type="spellEnd"/>
            <w:r w:rsidRPr="005E58DD">
              <w:rPr>
                <w:lang w:val="ru-RU"/>
              </w:rPr>
              <w:t xml:space="preserve"> з </w:t>
            </w:r>
            <w:proofErr w:type="spellStart"/>
            <w:r w:rsidRPr="005E58DD">
              <w:rPr>
                <w:lang w:val="ru-RU"/>
              </w:rPr>
              <w:t>обов’язковим</w:t>
            </w:r>
            <w:proofErr w:type="spellEnd"/>
            <w:r w:rsidRPr="005E58DD">
              <w:rPr>
                <w:lang w:val="ru-RU"/>
              </w:rPr>
              <w:t xml:space="preserve"> </w:t>
            </w:r>
            <w:proofErr w:type="spellStart"/>
            <w:r w:rsidRPr="005E58DD">
              <w:rPr>
                <w:lang w:val="ru-RU"/>
              </w:rPr>
              <w:t>попереднім</w:t>
            </w:r>
            <w:proofErr w:type="spellEnd"/>
            <w:r w:rsidRPr="005E58DD">
              <w:rPr>
                <w:lang w:val="ru-RU"/>
              </w:rPr>
              <w:t xml:space="preserve"> </w:t>
            </w:r>
            <w:proofErr w:type="spellStart"/>
            <w:r w:rsidRPr="005E58DD">
              <w:rPr>
                <w:lang w:val="ru-RU"/>
              </w:rPr>
              <w:t>інформуванням</w:t>
            </w:r>
            <w:proofErr w:type="spellEnd"/>
            <w:r w:rsidRPr="005E58DD">
              <w:rPr>
                <w:lang w:val="ru-RU"/>
              </w:rPr>
              <w:t xml:space="preserve"> </w:t>
            </w:r>
            <w:proofErr w:type="spellStart"/>
            <w:r w:rsidRPr="005E58DD">
              <w:rPr>
                <w:lang w:val="ru-RU"/>
              </w:rPr>
              <w:t>Замовника</w:t>
            </w:r>
            <w:proofErr w:type="spellEnd"/>
            <w:r w:rsidRPr="005E58DD">
              <w:rPr>
                <w:lang w:val="ru-RU"/>
              </w:rPr>
              <w:t xml:space="preserve"> в межах перших 5 </w:t>
            </w:r>
            <w:proofErr w:type="spellStart"/>
            <w:r w:rsidRPr="005E58DD">
              <w:rPr>
                <w:lang w:val="ru-RU"/>
              </w:rPr>
              <w:t>днів</w:t>
            </w:r>
            <w:proofErr w:type="spellEnd"/>
            <w:r w:rsidRPr="005E58DD">
              <w:rPr>
                <w:lang w:val="ru-RU"/>
              </w:rPr>
              <w:t>.</w:t>
            </w:r>
          </w:p>
        </w:tc>
        <w:tc>
          <w:tcPr>
            <w:tcW w:w="5159" w:type="dxa"/>
          </w:tcPr>
          <w:p w14:paraId="7FDD7B32" w14:textId="77777777" w:rsidR="007A2618" w:rsidRDefault="006E16CE" w:rsidP="005E58DD">
            <w:pPr>
              <w:jc w:val="both"/>
            </w:pPr>
            <w:r>
              <w:lastRenderedPageBreak/>
              <w:t xml:space="preserve">2.3. The deadline for the provision of services may not </w:t>
            </w:r>
            <w:r>
              <w:lastRenderedPageBreak/>
              <w:t>exceed 5 working days. In exceptional cases, g</w:t>
            </w:r>
            <w:r>
              <w:t>iven a significant volume of information, the deadline may be extended up to 10 working days with mandatory prior notice to the Customer within the first 5 days.</w:t>
            </w:r>
          </w:p>
        </w:tc>
      </w:tr>
      <w:tr w:rsidR="007A2618" w14:paraId="08890886" w14:textId="77777777" w:rsidTr="005E58DD">
        <w:tblPrEx>
          <w:jc w:val="center"/>
        </w:tblPrEx>
        <w:trPr>
          <w:gridAfter w:val="1"/>
          <w:wAfter w:w="138" w:type="dxa"/>
          <w:jc w:val="center"/>
        </w:trPr>
        <w:tc>
          <w:tcPr>
            <w:tcW w:w="5159" w:type="dxa"/>
            <w:gridSpan w:val="2"/>
          </w:tcPr>
          <w:p w14:paraId="27A7FB7C" w14:textId="77777777" w:rsidR="007A2618" w:rsidRDefault="006E16CE" w:rsidP="005E58DD">
            <w:pPr>
              <w:jc w:val="both"/>
            </w:pPr>
            <w:r w:rsidRPr="005E58DD">
              <w:rPr>
                <w:lang w:val="ru-RU"/>
              </w:rPr>
              <w:lastRenderedPageBreak/>
              <w:t xml:space="preserve">2.4. За результатами </w:t>
            </w:r>
            <w:proofErr w:type="spellStart"/>
            <w:r w:rsidRPr="005E58DD">
              <w:rPr>
                <w:lang w:val="ru-RU"/>
              </w:rPr>
              <w:t>наданих</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w:t>
            </w:r>
            <w:proofErr w:type="spellStart"/>
            <w:r w:rsidRPr="005E58DD">
              <w:rPr>
                <w:lang w:val="ru-RU"/>
              </w:rPr>
              <w:t>Сторони</w:t>
            </w:r>
            <w:proofErr w:type="spellEnd"/>
            <w:r w:rsidRPr="005E58DD">
              <w:rPr>
                <w:lang w:val="ru-RU"/>
              </w:rPr>
              <w:t xml:space="preserve"> </w:t>
            </w:r>
            <w:proofErr w:type="spellStart"/>
            <w:r w:rsidRPr="005E58DD">
              <w:rPr>
                <w:lang w:val="ru-RU"/>
              </w:rPr>
              <w:t>підписують</w:t>
            </w:r>
            <w:proofErr w:type="spellEnd"/>
            <w:r w:rsidRPr="005E58DD">
              <w:rPr>
                <w:lang w:val="ru-RU"/>
              </w:rPr>
              <w:t xml:space="preserve"> Акт </w:t>
            </w:r>
            <w:proofErr w:type="spellStart"/>
            <w:r w:rsidRPr="005E58DD">
              <w:rPr>
                <w:lang w:val="ru-RU"/>
              </w:rPr>
              <w:t>виконаних</w:t>
            </w:r>
            <w:proofErr w:type="spellEnd"/>
            <w:r w:rsidRPr="005E58DD">
              <w:rPr>
                <w:lang w:val="ru-RU"/>
              </w:rPr>
              <w:t xml:space="preserve"> </w:t>
            </w:r>
            <w:proofErr w:type="spellStart"/>
            <w:r w:rsidRPr="005E58DD">
              <w:rPr>
                <w:lang w:val="ru-RU"/>
              </w:rPr>
              <w:t>робіт</w:t>
            </w:r>
            <w:proofErr w:type="spellEnd"/>
            <w:r w:rsidRPr="005E58DD">
              <w:rPr>
                <w:lang w:val="ru-RU"/>
              </w:rPr>
              <w:t xml:space="preserve">. </w:t>
            </w:r>
            <w:proofErr w:type="spellStart"/>
            <w:r>
              <w:t>Обов’язок</w:t>
            </w:r>
            <w:proofErr w:type="spellEnd"/>
            <w:r>
              <w:t xml:space="preserve"> </w:t>
            </w:r>
            <w:proofErr w:type="spellStart"/>
            <w:r>
              <w:t>складен</w:t>
            </w:r>
            <w:r>
              <w:t>ня</w:t>
            </w:r>
            <w:proofErr w:type="spellEnd"/>
            <w:r>
              <w:t xml:space="preserve"> </w:t>
            </w:r>
            <w:proofErr w:type="spellStart"/>
            <w:r>
              <w:t>Акту</w:t>
            </w:r>
            <w:proofErr w:type="spellEnd"/>
            <w:r>
              <w:t xml:space="preserve"> </w:t>
            </w:r>
            <w:proofErr w:type="spellStart"/>
            <w:r>
              <w:t>покладається</w:t>
            </w:r>
            <w:proofErr w:type="spellEnd"/>
            <w:r>
              <w:t xml:space="preserve"> на Виконавця.</w:t>
            </w:r>
          </w:p>
        </w:tc>
        <w:tc>
          <w:tcPr>
            <w:tcW w:w="5159" w:type="dxa"/>
          </w:tcPr>
          <w:p w14:paraId="726785E8" w14:textId="77777777" w:rsidR="007A2618" w:rsidRDefault="006E16CE" w:rsidP="005E58DD">
            <w:pPr>
              <w:jc w:val="both"/>
            </w:pPr>
            <w:r>
              <w:t>2.4. Based on the services provided, the Parties sign an Act of completed works. The obligation to draw up the Act rests with the Contractor.</w:t>
            </w:r>
          </w:p>
        </w:tc>
      </w:tr>
      <w:tr w:rsidR="007A2618" w14:paraId="40D227BA" w14:textId="77777777" w:rsidTr="005E58DD">
        <w:tblPrEx>
          <w:jc w:val="center"/>
        </w:tblPrEx>
        <w:trPr>
          <w:gridAfter w:val="1"/>
          <w:wAfter w:w="138" w:type="dxa"/>
          <w:jc w:val="center"/>
        </w:trPr>
        <w:tc>
          <w:tcPr>
            <w:tcW w:w="5159" w:type="dxa"/>
            <w:gridSpan w:val="2"/>
          </w:tcPr>
          <w:p w14:paraId="0C18BE3F" w14:textId="77777777" w:rsidR="007A2618" w:rsidRPr="005E58DD" w:rsidRDefault="006E16CE" w:rsidP="005E58DD">
            <w:pPr>
              <w:jc w:val="both"/>
              <w:rPr>
                <w:lang w:val="ru-RU"/>
              </w:rPr>
            </w:pPr>
            <w:r w:rsidRPr="005E58DD">
              <w:rPr>
                <w:lang w:val="ru-RU"/>
              </w:rPr>
              <w:t xml:space="preserve">2.5. </w:t>
            </w:r>
            <w:proofErr w:type="spellStart"/>
            <w:r w:rsidRPr="005E58DD">
              <w:rPr>
                <w:lang w:val="ru-RU"/>
              </w:rPr>
              <w:t>Замовник</w:t>
            </w:r>
            <w:proofErr w:type="spellEnd"/>
            <w:r w:rsidRPr="005E58DD">
              <w:rPr>
                <w:lang w:val="ru-RU"/>
              </w:rPr>
              <w:t xml:space="preserve"> по </w:t>
            </w:r>
            <w:proofErr w:type="spellStart"/>
            <w:r w:rsidRPr="005E58DD">
              <w:rPr>
                <w:lang w:val="ru-RU"/>
              </w:rPr>
              <w:t>отриманню</w:t>
            </w:r>
            <w:proofErr w:type="spellEnd"/>
            <w:r w:rsidRPr="005E58DD">
              <w:rPr>
                <w:lang w:val="ru-RU"/>
              </w:rPr>
              <w:t xml:space="preserve"> Акту </w:t>
            </w:r>
            <w:proofErr w:type="spellStart"/>
            <w:r w:rsidRPr="005E58DD">
              <w:rPr>
                <w:lang w:val="ru-RU"/>
              </w:rPr>
              <w:t>зобов’язаний</w:t>
            </w:r>
            <w:proofErr w:type="spellEnd"/>
            <w:r w:rsidRPr="005E58DD">
              <w:rPr>
                <w:lang w:val="ru-RU"/>
              </w:rPr>
              <w:t xml:space="preserve"> </w:t>
            </w:r>
            <w:proofErr w:type="spellStart"/>
            <w:r w:rsidRPr="005E58DD">
              <w:rPr>
                <w:lang w:val="ru-RU"/>
              </w:rPr>
              <w:t>підписати</w:t>
            </w:r>
            <w:proofErr w:type="spellEnd"/>
            <w:r w:rsidRPr="005E58DD">
              <w:rPr>
                <w:lang w:val="ru-RU"/>
              </w:rPr>
              <w:t xml:space="preserve"> </w:t>
            </w:r>
            <w:proofErr w:type="spellStart"/>
            <w:r w:rsidRPr="005E58DD">
              <w:rPr>
                <w:lang w:val="ru-RU"/>
              </w:rPr>
              <w:t>його</w:t>
            </w:r>
            <w:proofErr w:type="spellEnd"/>
            <w:r w:rsidRPr="005E58DD">
              <w:rPr>
                <w:lang w:val="ru-RU"/>
              </w:rPr>
              <w:t xml:space="preserve"> та </w:t>
            </w:r>
            <w:proofErr w:type="spellStart"/>
            <w:r w:rsidRPr="005E58DD">
              <w:rPr>
                <w:lang w:val="ru-RU"/>
              </w:rPr>
              <w:t>надати</w:t>
            </w:r>
            <w:proofErr w:type="spellEnd"/>
            <w:r w:rsidRPr="005E58DD">
              <w:rPr>
                <w:lang w:val="ru-RU"/>
              </w:rPr>
              <w:t xml:space="preserve"> </w:t>
            </w:r>
            <w:proofErr w:type="spellStart"/>
            <w:r w:rsidRPr="005E58DD">
              <w:rPr>
                <w:lang w:val="ru-RU"/>
              </w:rPr>
              <w:t>підписаний</w:t>
            </w:r>
            <w:proofErr w:type="spellEnd"/>
            <w:r w:rsidRPr="005E58DD">
              <w:rPr>
                <w:lang w:val="ru-RU"/>
              </w:rPr>
              <w:t xml:space="preserve"> </w:t>
            </w:r>
            <w:proofErr w:type="spellStart"/>
            <w:r w:rsidRPr="005E58DD">
              <w:rPr>
                <w:lang w:val="ru-RU"/>
              </w:rPr>
              <w:t>примірник</w:t>
            </w:r>
            <w:proofErr w:type="spellEnd"/>
            <w:r w:rsidRPr="005E58DD">
              <w:rPr>
                <w:lang w:val="ru-RU"/>
              </w:rPr>
              <w:t xml:space="preserve"> </w:t>
            </w:r>
            <w:proofErr w:type="spellStart"/>
            <w:r w:rsidRPr="005E58DD">
              <w:rPr>
                <w:lang w:val="ru-RU"/>
              </w:rPr>
              <w:t>Виконавцю</w:t>
            </w:r>
            <w:proofErr w:type="spellEnd"/>
            <w:r w:rsidRPr="005E58DD">
              <w:rPr>
                <w:lang w:val="ru-RU"/>
              </w:rPr>
              <w:t>.</w:t>
            </w:r>
          </w:p>
        </w:tc>
        <w:tc>
          <w:tcPr>
            <w:tcW w:w="5159" w:type="dxa"/>
          </w:tcPr>
          <w:p w14:paraId="2C4727E4" w14:textId="77777777" w:rsidR="007A2618" w:rsidRDefault="006E16CE" w:rsidP="005E58DD">
            <w:pPr>
              <w:jc w:val="both"/>
            </w:pPr>
            <w:r>
              <w:t>2.5. Upon receipt of the Act, the Customer shall sign it and provide a signed copy to the Contractor.</w:t>
            </w:r>
          </w:p>
        </w:tc>
      </w:tr>
      <w:tr w:rsidR="007A2618" w14:paraId="3FDD8C72" w14:textId="77777777" w:rsidTr="005E58DD">
        <w:tblPrEx>
          <w:jc w:val="center"/>
        </w:tblPrEx>
        <w:trPr>
          <w:gridAfter w:val="1"/>
          <w:wAfter w:w="138" w:type="dxa"/>
          <w:jc w:val="center"/>
        </w:trPr>
        <w:tc>
          <w:tcPr>
            <w:tcW w:w="5159" w:type="dxa"/>
            <w:gridSpan w:val="2"/>
          </w:tcPr>
          <w:p w14:paraId="594AD280" w14:textId="77777777" w:rsidR="007A2618" w:rsidRPr="005E58DD" w:rsidRDefault="006E16CE" w:rsidP="005E58DD">
            <w:pPr>
              <w:jc w:val="both"/>
              <w:rPr>
                <w:lang w:val="ru-RU"/>
              </w:rPr>
            </w:pPr>
            <w:r w:rsidRPr="005E58DD">
              <w:rPr>
                <w:lang w:val="ru-RU"/>
              </w:rPr>
              <w:t xml:space="preserve">2.6. </w:t>
            </w:r>
            <w:proofErr w:type="spellStart"/>
            <w:r w:rsidRPr="005E58DD">
              <w:rPr>
                <w:lang w:val="ru-RU"/>
              </w:rPr>
              <w:t>Підписаний</w:t>
            </w:r>
            <w:proofErr w:type="spellEnd"/>
            <w:r w:rsidRPr="005E58DD">
              <w:rPr>
                <w:lang w:val="ru-RU"/>
              </w:rPr>
              <w:t xml:space="preserve"> Сторонами Акт є документом, </w:t>
            </w:r>
            <w:proofErr w:type="spellStart"/>
            <w:r w:rsidRPr="005E58DD">
              <w:rPr>
                <w:lang w:val="ru-RU"/>
              </w:rPr>
              <w:t>що</w:t>
            </w:r>
            <w:proofErr w:type="spellEnd"/>
            <w:r w:rsidRPr="005E58DD">
              <w:rPr>
                <w:lang w:val="ru-RU"/>
              </w:rPr>
              <w:t xml:space="preserve"> </w:t>
            </w:r>
            <w:proofErr w:type="spellStart"/>
            <w:r w:rsidRPr="005E58DD">
              <w:rPr>
                <w:lang w:val="ru-RU"/>
              </w:rPr>
              <w:t>посвідчує</w:t>
            </w:r>
            <w:proofErr w:type="spellEnd"/>
            <w:r w:rsidRPr="005E58DD">
              <w:rPr>
                <w:lang w:val="ru-RU"/>
              </w:rPr>
              <w:t xml:space="preserve"> </w:t>
            </w:r>
            <w:proofErr w:type="spellStart"/>
            <w:r w:rsidRPr="005E58DD">
              <w:rPr>
                <w:lang w:val="ru-RU"/>
              </w:rPr>
              <w:t>отримання</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у </w:t>
            </w:r>
            <w:proofErr w:type="spellStart"/>
            <w:r w:rsidRPr="005E58DD">
              <w:rPr>
                <w:lang w:val="ru-RU"/>
              </w:rPr>
              <w:t>повному</w:t>
            </w:r>
            <w:proofErr w:type="spellEnd"/>
            <w:r w:rsidRPr="005E58DD">
              <w:rPr>
                <w:lang w:val="ru-RU"/>
              </w:rPr>
              <w:t xml:space="preserve"> </w:t>
            </w:r>
            <w:proofErr w:type="spellStart"/>
            <w:r w:rsidRPr="005E58DD">
              <w:rPr>
                <w:lang w:val="ru-RU"/>
              </w:rPr>
              <w:t>обсязі</w:t>
            </w:r>
            <w:proofErr w:type="spellEnd"/>
            <w:r w:rsidRPr="005E58DD">
              <w:rPr>
                <w:lang w:val="ru-RU"/>
              </w:rPr>
              <w:t xml:space="preserve">, </w:t>
            </w:r>
            <w:proofErr w:type="spellStart"/>
            <w:r w:rsidRPr="005E58DD">
              <w:rPr>
                <w:lang w:val="ru-RU"/>
              </w:rPr>
              <w:t>належної</w:t>
            </w:r>
            <w:proofErr w:type="spellEnd"/>
            <w:r w:rsidRPr="005E58DD">
              <w:rPr>
                <w:lang w:val="ru-RU"/>
              </w:rPr>
              <w:t xml:space="preserve"> </w:t>
            </w:r>
            <w:proofErr w:type="spellStart"/>
            <w:r w:rsidRPr="005E58DD">
              <w:rPr>
                <w:lang w:val="ru-RU"/>
              </w:rPr>
              <w:t>якості</w:t>
            </w:r>
            <w:proofErr w:type="spellEnd"/>
            <w:r w:rsidRPr="005E58DD">
              <w:rPr>
                <w:lang w:val="ru-RU"/>
              </w:rPr>
              <w:t xml:space="preserve"> та в </w:t>
            </w:r>
            <w:proofErr w:type="spellStart"/>
            <w:r w:rsidRPr="005E58DD">
              <w:rPr>
                <w:lang w:val="ru-RU"/>
              </w:rPr>
              <w:t>узгоджен</w:t>
            </w:r>
            <w:r w:rsidRPr="005E58DD">
              <w:rPr>
                <w:lang w:val="ru-RU"/>
              </w:rPr>
              <w:t>ій</w:t>
            </w:r>
            <w:proofErr w:type="spellEnd"/>
            <w:r w:rsidRPr="005E58DD">
              <w:rPr>
                <w:lang w:val="ru-RU"/>
              </w:rPr>
              <w:t xml:space="preserve"> </w:t>
            </w:r>
            <w:proofErr w:type="spellStart"/>
            <w:r w:rsidRPr="005E58DD">
              <w:rPr>
                <w:lang w:val="ru-RU"/>
              </w:rPr>
              <w:t>кількості</w:t>
            </w:r>
            <w:proofErr w:type="spellEnd"/>
            <w:r w:rsidRPr="005E58DD">
              <w:rPr>
                <w:lang w:val="ru-RU"/>
              </w:rPr>
              <w:t>.</w:t>
            </w:r>
          </w:p>
        </w:tc>
        <w:tc>
          <w:tcPr>
            <w:tcW w:w="5159" w:type="dxa"/>
          </w:tcPr>
          <w:p w14:paraId="267A60BA" w14:textId="77777777" w:rsidR="007A2618" w:rsidRDefault="006E16CE" w:rsidP="005E58DD">
            <w:pPr>
              <w:jc w:val="both"/>
            </w:pPr>
            <w:r>
              <w:t>2.6. The Act signed by the Parties certifies receipt of the services in full, of due quality and in the agreed quantity.</w:t>
            </w:r>
          </w:p>
        </w:tc>
      </w:tr>
      <w:tr w:rsidR="007A2618" w14:paraId="58540F92" w14:textId="77777777" w:rsidTr="005E58DD">
        <w:tblPrEx>
          <w:jc w:val="center"/>
        </w:tblPrEx>
        <w:trPr>
          <w:gridAfter w:val="1"/>
          <w:wAfter w:w="138" w:type="dxa"/>
          <w:jc w:val="center"/>
        </w:trPr>
        <w:tc>
          <w:tcPr>
            <w:tcW w:w="5159" w:type="dxa"/>
            <w:gridSpan w:val="2"/>
          </w:tcPr>
          <w:p w14:paraId="3161D931" w14:textId="77777777" w:rsidR="007A2618" w:rsidRPr="005E58DD" w:rsidRDefault="006E16CE" w:rsidP="005E58DD">
            <w:pPr>
              <w:jc w:val="both"/>
              <w:rPr>
                <w:lang w:val="ru-RU"/>
              </w:rPr>
            </w:pPr>
            <w:r w:rsidRPr="005E58DD">
              <w:rPr>
                <w:lang w:val="ru-RU"/>
              </w:rPr>
              <w:t xml:space="preserve">2.7. </w:t>
            </w:r>
            <w:proofErr w:type="spellStart"/>
            <w:r w:rsidRPr="005E58DD">
              <w:rPr>
                <w:lang w:val="ru-RU"/>
              </w:rPr>
              <w:t>Виконавець</w:t>
            </w:r>
            <w:proofErr w:type="spellEnd"/>
            <w:r w:rsidRPr="005E58DD">
              <w:rPr>
                <w:lang w:val="ru-RU"/>
              </w:rPr>
              <w:t xml:space="preserve"> </w:t>
            </w:r>
            <w:proofErr w:type="spellStart"/>
            <w:r w:rsidRPr="005E58DD">
              <w:rPr>
                <w:lang w:val="ru-RU"/>
              </w:rPr>
              <w:t>має</w:t>
            </w:r>
            <w:proofErr w:type="spellEnd"/>
            <w:r w:rsidRPr="005E58DD">
              <w:rPr>
                <w:lang w:val="ru-RU"/>
              </w:rPr>
              <w:t xml:space="preserve"> право </w:t>
            </w:r>
            <w:proofErr w:type="gramStart"/>
            <w:r w:rsidRPr="005E58DD">
              <w:rPr>
                <w:lang w:val="ru-RU"/>
              </w:rPr>
              <w:t>в будь</w:t>
            </w:r>
            <w:proofErr w:type="gramEnd"/>
            <w:r w:rsidRPr="005E58DD">
              <w:rPr>
                <w:lang w:val="ru-RU"/>
              </w:rPr>
              <w:t>-</w:t>
            </w:r>
            <w:proofErr w:type="spellStart"/>
            <w:r w:rsidRPr="005E58DD">
              <w:rPr>
                <w:lang w:val="ru-RU"/>
              </w:rPr>
              <w:t>який</w:t>
            </w:r>
            <w:proofErr w:type="spellEnd"/>
            <w:r w:rsidRPr="005E58DD">
              <w:rPr>
                <w:lang w:val="ru-RU"/>
              </w:rPr>
              <w:t xml:space="preserve"> час </w:t>
            </w:r>
            <w:proofErr w:type="spellStart"/>
            <w:r w:rsidRPr="005E58DD">
              <w:rPr>
                <w:lang w:val="ru-RU"/>
              </w:rPr>
              <w:t>відмовитися</w:t>
            </w:r>
            <w:proofErr w:type="spellEnd"/>
            <w:r w:rsidRPr="005E58DD">
              <w:rPr>
                <w:lang w:val="ru-RU"/>
              </w:rPr>
              <w:t xml:space="preserve"> </w:t>
            </w:r>
            <w:proofErr w:type="spellStart"/>
            <w:r w:rsidRPr="005E58DD">
              <w:rPr>
                <w:lang w:val="ru-RU"/>
              </w:rPr>
              <w:t>від</w:t>
            </w:r>
            <w:proofErr w:type="spellEnd"/>
            <w:r w:rsidRPr="005E58DD">
              <w:rPr>
                <w:lang w:val="ru-RU"/>
              </w:rPr>
              <w:t xml:space="preserve"> </w:t>
            </w:r>
            <w:proofErr w:type="spellStart"/>
            <w:r w:rsidRPr="005E58DD">
              <w:rPr>
                <w:lang w:val="ru-RU"/>
              </w:rPr>
              <w:t>надання</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w:t>
            </w:r>
            <w:proofErr w:type="spellStart"/>
            <w:r w:rsidRPr="005E58DD">
              <w:rPr>
                <w:lang w:val="ru-RU"/>
              </w:rPr>
              <w:t>письмово</w:t>
            </w:r>
            <w:proofErr w:type="spellEnd"/>
            <w:r w:rsidRPr="005E58DD">
              <w:rPr>
                <w:lang w:val="ru-RU"/>
              </w:rPr>
              <w:t xml:space="preserve"> </w:t>
            </w:r>
            <w:proofErr w:type="spellStart"/>
            <w:r w:rsidRPr="005E58DD">
              <w:rPr>
                <w:lang w:val="ru-RU"/>
              </w:rPr>
              <w:t>повідомивши</w:t>
            </w:r>
            <w:proofErr w:type="spellEnd"/>
            <w:r w:rsidRPr="005E58DD">
              <w:rPr>
                <w:lang w:val="ru-RU"/>
              </w:rPr>
              <w:t xml:space="preserve"> </w:t>
            </w:r>
            <w:proofErr w:type="spellStart"/>
            <w:r w:rsidRPr="005E58DD">
              <w:rPr>
                <w:lang w:val="ru-RU"/>
              </w:rPr>
              <w:t>Замовника</w:t>
            </w:r>
            <w:proofErr w:type="spellEnd"/>
            <w:r w:rsidRPr="005E58DD">
              <w:rPr>
                <w:lang w:val="ru-RU"/>
              </w:rPr>
              <w:t xml:space="preserve"> за 5 (</w:t>
            </w:r>
            <w:proofErr w:type="spellStart"/>
            <w:r w:rsidRPr="005E58DD">
              <w:rPr>
                <w:lang w:val="ru-RU"/>
              </w:rPr>
              <w:t>п’ять</w:t>
            </w:r>
            <w:proofErr w:type="spellEnd"/>
            <w:r w:rsidRPr="005E58DD">
              <w:rPr>
                <w:lang w:val="ru-RU"/>
              </w:rPr>
              <w:t xml:space="preserve">) </w:t>
            </w:r>
            <w:proofErr w:type="spellStart"/>
            <w:r w:rsidRPr="005E58DD">
              <w:rPr>
                <w:lang w:val="ru-RU"/>
              </w:rPr>
              <w:t>ро</w:t>
            </w:r>
            <w:r w:rsidRPr="005E58DD">
              <w:rPr>
                <w:lang w:val="ru-RU"/>
              </w:rPr>
              <w:t>бочих</w:t>
            </w:r>
            <w:proofErr w:type="spellEnd"/>
            <w:r w:rsidRPr="005E58DD">
              <w:rPr>
                <w:lang w:val="ru-RU"/>
              </w:rPr>
              <w:t xml:space="preserve"> </w:t>
            </w:r>
            <w:proofErr w:type="spellStart"/>
            <w:r w:rsidRPr="005E58DD">
              <w:rPr>
                <w:lang w:val="ru-RU"/>
              </w:rPr>
              <w:t>днів</w:t>
            </w:r>
            <w:proofErr w:type="spellEnd"/>
            <w:r w:rsidRPr="005E58DD">
              <w:rPr>
                <w:lang w:val="ru-RU"/>
              </w:rPr>
              <w:t xml:space="preserve"> до </w:t>
            </w:r>
            <w:proofErr w:type="spellStart"/>
            <w:r w:rsidRPr="005E58DD">
              <w:rPr>
                <w:lang w:val="ru-RU"/>
              </w:rPr>
              <w:t>запланованої</w:t>
            </w:r>
            <w:proofErr w:type="spellEnd"/>
            <w:r w:rsidRPr="005E58DD">
              <w:rPr>
                <w:lang w:val="ru-RU"/>
              </w:rPr>
              <w:t xml:space="preserve"> </w:t>
            </w:r>
            <w:proofErr w:type="spellStart"/>
            <w:r w:rsidRPr="005E58DD">
              <w:rPr>
                <w:lang w:val="ru-RU"/>
              </w:rPr>
              <w:t>дати</w:t>
            </w:r>
            <w:proofErr w:type="spellEnd"/>
            <w:r w:rsidRPr="005E58DD">
              <w:rPr>
                <w:lang w:val="ru-RU"/>
              </w:rPr>
              <w:t xml:space="preserve"> </w:t>
            </w:r>
            <w:proofErr w:type="spellStart"/>
            <w:r w:rsidRPr="005E58DD">
              <w:rPr>
                <w:lang w:val="ru-RU"/>
              </w:rPr>
              <w:t>припинення</w:t>
            </w:r>
            <w:proofErr w:type="spellEnd"/>
            <w:r w:rsidRPr="005E58DD">
              <w:rPr>
                <w:lang w:val="ru-RU"/>
              </w:rPr>
              <w:t xml:space="preserve"> Договору.</w:t>
            </w:r>
          </w:p>
        </w:tc>
        <w:tc>
          <w:tcPr>
            <w:tcW w:w="5159" w:type="dxa"/>
          </w:tcPr>
          <w:p w14:paraId="11D5F63C" w14:textId="77777777" w:rsidR="007A2618" w:rsidRDefault="006E16CE" w:rsidP="005E58DD">
            <w:pPr>
              <w:jc w:val="both"/>
            </w:pPr>
            <w:r>
              <w:t>2.7. The Contractor may at any time withdraw from providing the services by notifying the Customer in writing 5 (five) working days before the planned termination date.</w:t>
            </w:r>
          </w:p>
        </w:tc>
      </w:tr>
      <w:tr w:rsidR="007A2618" w14:paraId="27A378C8" w14:textId="77777777" w:rsidTr="005E58DD">
        <w:tblPrEx>
          <w:jc w:val="center"/>
        </w:tblPrEx>
        <w:trPr>
          <w:gridAfter w:val="1"/>
          <w:wAfter w:w="138" w:type="dxa"/>
          <w:jc w:val="center"/>
        </w:trPr>
        <w:tc>
          <w:tcPr>
            <w:tcW w:w="5159" w:type="dxa"/>
            <w:gridSpan w:val="2"/>
            <w:shd w:val="clear" w:color="auto" w:fill="F2F2F2"/>
          </w:tcPr>
          <w:p w14:paraId="2BE64196" w14:textId="77777777" w:rsidR="007A2618" w:rsidRDefault="006E16CE" w:rsidP="005E58DD">
            <w:pPr>
              <w:jc w:val="both"/>
            </w:pPr>
            <w:r>
              <w:rPr>
                <w:b/>
              </w:rPr>
              <w:t>3. Зобов’язання Сторін</w:t>
            </w:r>
          </w:p>
        </w:tc>
        <w:tc>
          <w:tcPr>
            <w:tcW w:w="5159" w:type="dxa"/>
            <w:shd w:val="clear" w:color="auto" w:fill="F2F2F2"/>
          </w:tcPr>
          <w:p w14:paraId="3B6EE066" w14:textId="77777777" w:rsidR="007A2618" w:rsidRDefault="006E16CE" w:rsidP="005E58DD">
            <w:pPr>
              <w:jc w:val="both"/>
            </w:pPr>
            <w:r>
              <w:rPr>
                <w:b/>
              </w:rPr>
              <w:t>3. Obligat</w:t>
            </w:r>
            <w:r>
              <w:rPr>
                <w:b/>
              </w:rPr>
              <w:t>ions of the Parties</w:t>
            </w:r>
          </w:p>
        </w:tc>
      </w:tr>
      <w:tr w:rsidR="007A2618" w14:paraId="3C2266B3" w14:textId="77777777" w:rsidTr="005E58DD">
        <w:tblPrEx>
          <w:jc w:val="center"/>
        </w:tblPrEx>
        <w:trPr>
          <w:gridAfter w:val="1"/>
          <w:wAfter w:w="138" w:type="dxa"/>
          <w:jc w:val="center"/>
        </w:trPr>
        <w:tc>
          <w:tcPr>
            <w:tcW w:w="5159" w:type="dxa"/>
            <w:gridSpan w:val="2"/>
          </w:tcPr>
          <w:p w14:paraId="455D4E52" w14:textId="77777777" w:rsidR="007A2618" w:rsidRDefault="006E16CE" w:rsidP="005E58DD">
            <w:pPr>
              <w:jc w:val="both"/>
            </w:pPr>
            <w:r>
              <w:t>3.1. Замовник зобов’язується: надавати замовлення на послуги; забезпечувати Виконавця достовірною інформацією та зразками типових документів; надавати необхідні матеріали; своєчасно підписувати Акт та сплачувати винагороду; проходити з</w:t>
            </w:r>
            <w:r>
              <w:t>вірку взаєморозрахунків на вимогу іншої Сторони.</w:t>
            </w:r>
          </w:p>
        </w:tc>
        <w:tc>
          <w:tcPr>
            <w:tcW w:w="5159" w:type="dxa"/>
          </w:tcPr>
          <w:p w14:paraId="27928C70" w14:textId="77777777" w:rsidR="007A2618" w:rsidRDefault="006E16CE" w:rsidP="005E58DD">
            <w:pPr>
              <w:jc w:val="both"/>
            </w:pPr>
            <w:r>
              <w:t>3.1. The Customer undertakes to: place orders for services; provide the Contractor with reliable information and samples of standard documents; provide the necessary materials; sign the Act and pay the remun</w:t>
            </w:r>
            <w:r>
              <w:t>eration in due time; undergo reconciliation of settlements at the other Party’s request.</w:t>
            </w:r>
          </w:p>
        </w:tc>
      </w:tr>
      <w:tr w:rsidR="007A2618" w14:paraId="7A2C8BC1" w14:textId="77777777" w:rsidTr="005E58DD">
        <w:tblPrEx>
          <w:jc w:val="center"/>
        </w:tblPrEx>
        <w:trPr>
          <w:gridAfter w:val="1"/>
          <w:wAfter w:w="138" w:type="dxa"/>
          <w:jc w:val="center"/>
        </w:trPr>
        <w:tc>
          <w:tcPr>
            <w:tcW w:w="5159" w:type="dxa"/>
            <w:gridSpan w:val="2"/>
          </w:tcPr>
          <w:p w14:paraId="0ECABBD8" w14:textId="77777777" w:rsidR="007A2618" w:rsidRPr="005E58DD" w:rsidRDefault="006E16CE" w:rsidP="005E58DD">
            <w:pPr>
              <w:jc w:val="both"/>
              <w:rPr>
                <w:lang w:val="ru-RU"/>
              </w:rPr>
            </w:pPr>
            <w:r w:rsidRPr="005E58DD">
              <w:rPr>
                <w:lang w:val="ru-RU"/>
              </w:rPr>
              <w:t xml:space="preserve">3.2. </w:t>
            </w:r>
            <w:proofErr w:type="spellStart"/>
            <w:r w:rsidRPr="005E58DD">
              <w:rPr>
                <w:lang w:val="ru-RU"/>
              </w:rPr>
              <w:t>Виконавець</w:t>
            </w:r>
            <w:proofErr w:type="spellEnd"/>
            <w:r w:rsidRPr="005E58DD">
              <w:rPr>
                <w:lang w:val="ru-RU"/>
              </w:rPr>
              <w:t xml:space="preserve"> </w:t>
            </w:r>
            <w:proofErr w:type="spellStart"/>
            <w:r w:rsidRPr="005E58DD">
              <w:rPr>
                <w:lang w:val="ru-RU"/>
              </w:rPr>
              <w:t>зобов’язується</w:t>
            </w:r>
            <w:proofErr w:type="spellEnd"/>
            <w:r w:rsidRPr="005E58DD">
              <w:rPr>
                <w:lang w:val="ru-RU"/>
              </w:rPr>
              <w:t xml:space="preserve">: </w:t>
            </w:r>
            <w:proofErr w:type="spellStart"/>
            <w:r w:rsidRPr="005E58DD">
              <w:rPr>
                <w:lang w:val="ru-RU"/>
              </w:rPr>
              <w:t>надавати</w:t>
            </w:r>
            <w:proofErr w:type="spellEnd"/>
            <w:r w:rsidRPr="005E58DD">
              <w:rPr>
                <w:lang w:val="ru-RU"/>
              </w:rPr>
              <w:t xml:space="preserve"> </w:t>
            </w:r>
            <w:proofErr w:type="spellStart"/>
            <w:r w:rsidRPr="005E58DD">
              <w:rPr>
                <w:lang w:val="ru-RU"/>
              </w:rPr>
              <w:t>послуги</w:t>
            </w:r>
            <w:proofErr w:type="spellEnd"/>
            <w:r w:rsidRPr="005E58DD">
              <w:rPr>
                <w:lang w:val="ru-RU"/>
              </w:rPr>
              <w:t xml:space="preserve"> </w:t>
            </w:r>
            <w:proofErr w:type="spellStart"/>
            <w:r w:rsidRPr="005E58DD">
              <w:rPr>
                <w:lang w:val="ru-RU"/>
              </w:rPr>
              <w:t>належної</w:t>
            </w:r>
            <w:proofErr w:type="spellEnd"/>
            <w:r w:rsidRPr="005E58DD">
              <w:rPr>
                <w:lang w:val="ru-RU"/>
              </w:rPr>
              <w:t xml:space="preserve"> </w:t>
            </w:r>
            <w:proofErr w:type="spellStart"/>
            <w:r w:rsidRPr="005E58DD">
              <w:rPr>
                <w:lang w:val="ru-RU"/>
              </w:rPr>
              <w:t>якості</w:t>
            </w:r>
            <w:proofErr w:type="spellEnd"/>
            <w:r w:rsidRPr="005E58DD">
              <w:rPr>
                <w:lang w:val="ru-RU"/>
              </w:rPr>
              <w:t xml:space="preserve">, в </w:t>
            </w:r>
            <w:proofErr w:type="spellStart"/>
            <w:r w:rsidRPr="005E58DD">
              <w:rPr>
                <w:lang w:val="ru-RU"/>
              </w:rPr>
              <w:t>обсягах</w:t>
            </w:r>
            <w:proofErr w:type="spellEnd"/>
            <w:r w:rsidRPr="005E58DD">
              <w:rPr>
                <w:lang w:val="ru-RU"/>
              </w:rPr>
              <w:t xml:space="preserve"> і строки, </w:t>
            </w:r>
            <w:proofErr w:type="spellStart"/>
            <w:r w:rsidRPr="005E58DD">
              <w:rPr>
                <w:lang w:val="ru-RU"/>
              </w:rPr>
              <w:t>визначені</w:t>
            </w:r>
            <w:proofErr w:type="spellEnd"/>
            <w:r w:rsidRPr="005E58DD">
              <w:rPr>
                <w:lang w:val="ru-RU"/>
              </w:rPr>
              <w:t xml:space="preserve"> Договором та </w:t>
            </w:r>
            <w:proofErr w:type="spellStart"/>
            <w:r w:rsidRPr="005E58DD">
              <w:rPr>
                <w:lang w:val="ru-RU"/>
              </w:rPr>
              <w:t>завданням</w:t>
            </w:r>
            <w:proofErr w:type="spellEnd"/>
            <w:r w:rsidRPr="005E58DD">
              <w:rPr>
                <w:lang w:val="ru-RU"/>
              </w:rPr>
              <w:t xml:space="preserve">; не </w:t>
            </w:r>
            <w:proofErr w:type="spellStart"/>
            <w:r w:rsidRPr="005E58DD">
              <w:rPr>
                <w:lang w:val="ru-RU"/>
              </w:rPr>
              <w:t>виходити</w:t>
            </w:r>
            <w:proofErr w:type="spellEnd"/>
            <w:r w:rsidRPr="005E58DD">
              <w:rPr>
                <w:lang w:val="ru-RU"/>
              </w:rPr>
              <w:t xml:space="preserve"> за </w:t>
            </w:r>
            <w:proofErr w:type="spellStart"/>
            <w:r w:rsidRPr="005E58DD">
              <w:rPr>
                <w:lang w:val="ru-RU"/>
              </w:rPr>
              <w:t>межі</w:t>
            </w:r>
            <w:proofErr w:type="spellEnd"/>
            <w:r w:rsidRPr="005E58DD">
              <w:rPr>
                <w:lang w:val="ru-RU"/>
              </w:rPr>
              <w:t xml:space="preserve"> </w:t>
            </w:r>
            <w:proofErr w:type="spellStart"/>
            <w:r w:rsidRPr="005E58DD">
              <w:rPr>
                <w:lang w:val="ru-RU"/>
              </w:rPr>
              <w:t>цього</w:t>
            </w:r>
            <w:proofErr w:type="spellEnd"/>
            <w:r w:rsidRPr="005E58DD">
              <w:rPr>
                <w:lang w:val="ru-RU"/>
              </w:rPr>
              <w:t xml:space="preserve"> Договору; </w:t>
            </w:r>
            <w:proofErr w:type="spellStart"/>
            <w:r w:rsidRPr="005E58DD">
              <w:rPr>
                <w:lang w:val="ru-RU"/>
              </w:rPr>
              <w:t>надавати</w:t>
            </w:r>
            <w:proofErr w:type="spellEnd"/>
            <w:r w:rsidRPr="005E58DD">
              <w:rPr>
                <w:lang w:val="ru-RU"/>
              </w:rPr>
              <w:t xml:space="preserve"> </w:t>
            </w:r>
            <w:proofErr w:type="spellStart"/>
            <w:r w:rsidRPr="005E58DD">
              <w:rPr>
                <w:lang w:val="ru-RU"/>
              </w:rPr>
              <w:t>п</w:t>
            </w:r>
            <w:r w:rsidRPr="005E58DD">
              <w:rPr>
                <w:lang w:val="ru-RU"/>
              </w:rPr>
              <w:t>роєкт</w:t>
            </w:r>
            <w:proofErr w:type="spellEnd"/>
            <w:r w:rsidRPr="005E58DD">
              <w:rPr>
                <w:lang w:val="ru-RU"/>
              </w:rPr>
              <w:t xml:space="preserve"> Акту у </w:t>
            </w:r>
            <w:proofErr w:type="spellStart"/>
            <w:r w:rsidRPr="005E58DD">
              <w:rPr>
                <w:lang w:val="ru-RU"/>
              </w:rPr>
              <w:t>визначені</w:t>
            </w:r>
            <w:proofErr w:type="spellEnd"/>
            <w:r w:rsidRPr="005E58DD">
              <w:rPr>
                <w:lang w:val="ru-RU"/>
              </w:rPr>
              <w:t xml:space="preserve"> строки; </w:t>
            </w:r>
            <w:proofErr w:type="spellStart"/>
            <w:r w:rsidRPr="005E58DD">
              <w:rPr>
                <w:lang w:val="ru-RU"/>
              </w:rPr>
              <w:t>проходити</w:t>
            </w:r>
            <w:proofErr w:type="spellEnd"/>
            <w:r w:rsidRPr="005E58DD">
              <w:rPr>
                <w:lang w:val="ru-RU"/>
              </w:rPr>
              <w:t xml:space="preserve"> </w:t>
            </w:r>
            <w:proofErr w:type="spellStart"/>
            <w:r w:rsidRPr="005E58DD">
              <w:rPr>
                <w:lang w:val="ru-RU"/>
              </w:rPr>
              <w:t>звірку</w:t>
            </w:r>
            <w:proofErr w:type="spellEnd"/>
            <w:r w:rsidRPr="005E58DD">
              <w:rPr>
                <w:lang w:val="ru-RU"/>
              </w:rPr>
              <w:t xml:space="preserve"> </w:t>
            </w:r>
            <w:proofErr w:type="spellStart"/>
            <w:r w:rsidRPr="005E58DD">
              <w:rPr>
                <w:lang w:val="ru-RU"/>
              </w:rPr>
              <w:t>взаєморозрахунків</w:t>
            </w:r>
            <w:proofErr w:type="spellEnd"/>
            <w:r w:rsidRPr="005E58DD">
              <w:rPr>
                <w:lang w:val="ru-RU"/>
              </w:rPr>
              <w:t xml:space="preserve"> на </w:t>
            </w:r>
            <w:proofErr w:type="spellStart"/>
            <w:r w:rsidRPr="005E58DD">
              <w:rPr>
                <w:lang w:val="ru-RU"/>
              </w:rPr>
              <w:t>вимогу</w:t>
            </w:r>
            <w:proofErr w:type="spellEnd"/>
            <w:r w:rsidRPr="005E58DD">
              <w:rPr>
                <w:lang w:val="ru-RU"/>
              </w:rPr>
              <w:t xml:space="preserve"> </w:t>
            </w:r>
            <w:proofErr w:type="spellStart"/>
            <w:r w:rsidRPr="005E58DD">
              <w:rPr>
                <w:lang w:val="ru-RU"/>
              </w:rPr>
              <w:t>іншої</w:t>
            </w:r>
            <w:proofErr w:type="spellEnd"/>
            <w:r w:rsidRPr="005E58DD">
              <w:rPr>
                <w:lang w:val="ru-RU"/>
              </w:rPr>
              <w:t xml:space="preserve"> </w:t>
            </w:r>
            <w:proofErr w:type="spellStart"/>
            <w:r w:rsidRPr="005E58DD">
              <w:rPr>
                <w:lang w:val="ru-RU"/>
              </w:rPr>
              <w:t>Сторони</w:t>
            </w:r>
            <w:proofErr w:type="spellEnd"/>
            <w:r w:rsidRPr="005E58DD">
              <w:rPr>
                <w:lang w:val="ru-RU"/>
              </w:rPr>
              <w:t>.</w:t>
            </w:r>
          </w:p>
        </w:tc>
        <w:tc>
          <w:tcPr>
            <w:tcW w:w="5159" w:type="dxa"/>
          </w:tcPr>
          <w:p w14:paraId="129506A4" w14:textId="77777777" w:rsidR="007A2618" w:rsidRDefault="006E16CE" w:rsidP="005E58DD">
            <w:pPr>
              <w:jc w:val="both"/>
            </w:pPr>
            <w:r>
              <w:t>3.2. The Contractor undertakes to: provide services of due quality, in the scope and within the terms set by the Agreement and the assignment; not go beyond this Agr</w:t>
            </w:r>
            <w:r>
              <w:t>eement; provide the draft Act within the set terms; undergo reconciliation of settlements at the other Party’s request.</w:t>
            </w:r>
          </w:p>
        </w:tc>
      </w:tr>
      <w:tr w:rsidR="007A2618" w14:paraId="7E5E422E" w14:textId="77777777" w:rsidTr="005E58DD">
        <w:tblPrEx>
          <w:jc w:val="center"/>
        </w:tblPrEx>
        <w:trPr>
          <w:gridAfter w:val="1"/>
          <w:wAfter w:w="138" w:type="dxa"/>
          <w:jc w:val="center"/>
        </w:trPr>
        <w:tc>
          <w:tcPr>
            <w:tcW w:w="5159" w:type="dxa"/>
            <w:gridSpan w:val="2"/>
            <w:shd w:val="clear" w:color="auto" w:fill="F2F2F2"/>
          </w:tcPr>
          <w:p w14:paraId="19FA6493" w14:textId="77777777" w:rsidR="007A2618" w:rsidRDefault="006E16CE" w:rsidP="005E58DD">
            <w:pPr>
              <w:jc w:val="both"/>
            </w:pPr>
            <w:r>
              <w:rPr>
                <w:b/>
              </w:rPr>
              <w:t>4. Вартість робіт, порядок розрахунків</w:t>
            </w:r>
          </w:p>
        </w:tc>
        <w:tc>
          <w:tcPr>
            <w:tcW w:w="5159" w:type="dxa"/>
            <w:shd w:val="clear" w:color="auto" w:fill="F2F2F2"/>
          </w:tcPr>
          <w:p w14:paraId="35F11FD0" w14:textId="77777777" w:rsidR="007A2618" w:rsidRDefault="006E16CE" w:rsidP="005E58DD">
            <w:pPr>
              <w:jc w:val="both"/>
            </w:pPr>
            <w:r>
              <w:rPr>
                <w:b/>
              </w:rPr>
              <w:t>4. Cost of Services and Settlement Procedure</w:t>
            </w:r>
          </w:p>
        </w:tc>
      </w:tr>
      <w:tr w:rsidR="007A2618" w14:paraId="65BEFCA7" w14:textId="77777777" w:rsidTr="005E58DD">
        <w:tblPrEx>
          <w:jc w:val="center"/>
        </w:tblPrEx>
        <w:trPr>
          <w:gridAfter w:val="1"/>
          <w:wAfter w:w="138" w:type="dxa"/>
          <w:jc w:val="center"/>
        </w:trPr>
        <w:tc>
          <w:tcPr>
            <w:tcW w:w="5159" w:type="dxa"/>
            <w:gridSpan w:val="2"/>
          </w:tcPr>
          <w:p w14:paraId="011DD3D4" w14:textId="77777777" w:rsidR="007A2618" w:rsidRPr="005E58DD" w:rsidRDefault="006E16CE" w:rsidP="005E58DD">
            <w:pPr>
              <w:jc w:val="both"/>
              <w:rPr>
                <w:lang w:val="ru-RU"/>
              </w:rPr>
            </w:pPr>
            <w:r w:rsidRPr="005E58DD">
              <w:rPr>
                <w:lang w:val="ru-RU"/>
              </w:rPr>
              <w:t xml:space="preserve">4.1. За </w:t>
            </w:r>
            <w:proofErr w:type="spellStart"/>
            <w:r w:rsidRPr="005E58DD">
              <w:rPr>
                <w:lang w:val="ru-RU"/>
              </w:rPr>
              <w:t>надання</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w:t>
            </w:r>
            <w:proofErr w:type="spellStart"/>
            <w:r w:rsidRPr="005E58DD">
              <w:rPr>
                <w:lang w:val="ru-RU"/>
              </w:rPr>
              <w:t>Замовник</w:t>
            </w:r>
            <w:proofErr w:type="spellEnd"/>
            <w:r w:rsidRPr="005E58DD">
              <w:rPr>
                <w:lang w:val="ru-RU"/>
              </w:rPr>
              <w:t xml:space="preserve"> </w:t>
            </w:r>
            <w:proofErr w:type="spellStart"/>
            <w:r w:rsidRPr="005E58DD">
              <w:rPr>
                <w:lang w:val="ru-RU"/>
              </w:rPr>
              <w:t>сплачує</w:t>
            </w:r>
            <w:proofErr w:type="spellEnd"/>
            <w:r w:rsidRPr="005E58DD">
              <w:rPr>
                <w:lang w:val="ru-RU"/>
              </w:rPr>
              <w:t xml:space="preserve"> </w:t>
            </w:r>
            <w:proofErr w:type="spellStart"/>
            <w:r w:rsidRPr="005E58DD">
              <w:rPr>
                <w:lang w:val="ru-RU"/>
              </w:rPr>
              <w:t>Виконавцю</w:t>
            </w:r>
            <w:proofErr w:type="spellEnd"/>
            <w:r w:rsidRPr="005E58DD">
              <w:rPr>
                <w:lang w:val="ru-RU"/>
              </w:rPr>
              <w:t xml:space="preserve"> </w:t>
            </w:r>
            <w:proofErr w:type="spellStart"/>
            <w:r w:rsidRPr="005E58DD">
              <w:rPr>
                <w:lang w:val="ru-RU"/>
              </w:rPr>
              <w:t>винагороду</w:t>
            </w:r>
            <w:proofErr w:type="spellEnd"/>
            <w:r w:rsidRPr="005E58DD">
              <w:rPr>
                <w:lang w:val="ru-RU"/>
              </w:rPr>
              <w:t xml:space="preserve">. Оплата </w:t>
            </w:r>
            <w:proofErr w:type="spellStart"/>
            <w:r w:rsidRPr="005E58DD">
              <w:rPr>
                <w:lang w:val="ru-RU"/>
              </w:rPr>
              <w:t>послуг</w:t>
            </w:r>
            <w:proofErr w:type="spellEnd"/>
            <w:r w:rsidRPr="005E58DD">
              <w:rPr>
                <w:lang w:val="ru-RU"/>
              </w:rPr>
              <w:t xml:space="preserve"> проводиться </w:t>
            </w:r>
            <w:proofErr w:type="spellStart"/>
            <w:r w:rsidRPr="005E58DD">
              <w:rPr>
                <w:lang w:val="ru-RU"/>
              </w:rPr>
              <w:t>погодинно</w:t>
            </w:r>
            <w:proofErr w:type="spellEnd"/>
            <w:r w:rsidRPr="005E58DD">
              <w:rPr>
                <w:lang w:val="ru-RU"/>
              </w:rPr>
              <w:t xml:space="preserve"> — </w:t>
            </w:r>
            <w:proofErr w:type="spellStart"/>
            <w:r w:rsidRPr="005E58DD">
              <w:rPr>
                <w:lang w:val="ru-RU"/>
              </w:rPr>
              <w:t>залежно</w:t>
            </w:r>
            <w:proofErr w:type="spellEnd"/>
            <w:r w:rsidRPr="005E58DD">
              <w:rPr>
                <w:lang w:val="ru-RU"/>
              </w:rPr>
              <w:t xml:space="preserve"> </w:t>
            </w:r>
            <w:proofErr w:type="spellStart"/>
            <w:r w:rsidRPr="005E58DD">
              <w:rPr>
                <w:lang w:val="ru-RU"/>
              </w:rPr>
              <w:t>від</w:t>
            </w:r>
            <w:proofErr w:type="spellEnd"/>
            <w:r w:rsidRPr="005E58DD">
              <w:rPr>
                <w:lang w:val="ru-RU"/>
              </w:rPr>
              <w:t xml:space="preserve"> </w:t>
            </w:r>
            <w:proofErr w:type="spellStart"/>
            <w:r w:rsidRPr="005E58DD">
              <w:rPr>
                <w:lang w:val="ru-RU"/>
              </w:rPr>
              <w:t>кількості</w:t>
            </w:r>
            <w:proofErr w:type="spellEnd"/>
            <w:r w:rsidRPr="005E58DD">
              <w:rPr>
                <w:lang w:val="ru-RU"/>
              </w:rPr>
              <w:t xml:space="preserve"> </w:t>
            </w:r>
            <w:proofErr w:type="spellStart"/>
            <w:r w:rsidRPr="005E58DD">
              <w:rPr>
                <w:lang w:val="ru-RU"/>
              </w:rPr>
              <w:t>фактично</w:t>
            </w:r>
            <w:proofErr w:type="spellEnd"/>
            <w:r w:rsidRPr="005E58DD">
              <w:rPr>
                <w:lang w:val="ru-RU"/>
              </w:rPr>
              <w:t xml:space="preserve"> </w:t>
            </w:r>
            <w:proofErr w:type="spellStart"/>
            <w:r w:rsidRPr="005E58DD">
              <w:rPr>
                <w:lang w:val="ru-RU"/>
              </w:rPr>
              <w:t>відпрацьованих</w:t>
            </w:r>
            <w:proofErr w:type="spellEnd"/>
            <w:r w:rsidRPr="005E58DD">
              <w:rPr>
                <w:lang w:val="ru-RU"/>
              </w:rPr>
              <w:t xml:space="preserve"> годин, з </w:t>
            </w:r>
            <w:proofErr w:type="spellStart"/>
            <w:r w:rsidRPr="005E58DD">
              <w:rPr>
                <w:lang w:val="ru-RU"/>
              </w:rPr>
              <w:t>розрахунку</w:t>
            </w:r>
            <w:proofErr w:type="spellEnd"/>
            <w:r w:rsidRPr="005E58DD">
              <w:rPr>
                <w:lang w:val="ru-RU"/>
              </w:rPr>
              <w:t xml:space="preserve"> __________ (______________________) </w:t>
            </w:r>
            <w:proofErr w:type="spellStart"/>
            <w:r w:rsidRPr="005E58DD">
              <w:rPr>
                <w:lang w:val="ru-RU"/>
              </w:rPr>
              <w:t>грн</w:t>
            </w:r>
            <w:proofErr w:type="spellEnd"/>
            <w:r w:rsidRPr="005E58DD">
              <w:rPr>
                <w:lang w:val="ru-RU"/>
              </w:rPr>
              <w:t xml:space="preserve"> за одну годину </w:t>
            </w:r>
            <w:proofErr w:type="spellStart"/>
            <w:r w:rsidRPr="005E58DD">
              <w:rPr>
                <w:lang w:val="ru-RU"/>
              </w:rPr>
              <w:t>роботи</w:t>
            </w:r>
            <w:proofErr w:type="spellEnd"/>
            <w:r w:rsidRPr="005E58DD">
              <w:rPr>
                <w:lang w:val="ru-RU"/>
              </w:rPr>
              <w:t xml:space="preserve"> </w:t>
            </w:r>
            <w:proofErr w:type="spellStart"/>
            <w:r w:rsidRPr="005E58DD">
              <w:rPr>
                <w:lang w:val="ru-RU"/>
              </w:rPr>
              <w:t>Виконавця</w:t>
            </w:r>
            <w:proofErr w:type="spellEnd"/>
            <w:r w:rsidRPr="005E58DD">
              <w:rPr>
                <w:lang w:val="ru-RU"/>
              </w:rPr>
              <w:t xml:space="preserve">. </w:t>
            </w:r>
            <w:proofErr w:type="spellStart"/>
            <w:r w:rsidRPr="005E58DD">
              <w:rPr>
                <w:lang w:val="ru-RU"/>
              </w:rPr>
              <w:t>Вартість</w:t>
            </w:r>
            <w:proofErr w:type="spellEnd"/>
            <w:r w:rsidRPr="005E58DD">
              <w:rPr>
                <w:lang w:val="ru-RU"/>
              </w:rPr>
              <w:t xml:space="preserve"> </w:t>
            </w:r>
            <w:proofErr w:type="spellStart"/>
            <w:r w:rsidRPr="005E58DD">
              <w:rPr>
                <w:lang w:val="ru-RU"/>
              </w:rPr>
              <w:t>однієї</w:t>
            </w:r>
            <w:proofErr w:type="spellEnd"/>
            <w:r w:rsidRPr="005E58DD">
              <w:rPr>
                <w:lang w:val="ru-RU"/>
              </w:rPr>
              <w:t xml:space="preserve"> </w:t>
            </w:r>
            <w:proofErr w:type="spellStart"/>
            <w:r w:rsidRPr="005E58DD">
              <w:rPr>
                <w:lang w:val="ru-RU"/>
              </w:rPr>
              <w:t>години</w:t>
            </w:r>
            <w:proofErr w:type="spellEnd"/>
            <w:r w:rsidRPr="005E58DD">
              <w:rPr>
                <w:lang w:val="ru-RU"/>
              </w:rPr>
              <w:t xml:space="preserve"> </w:t>
            </w:r>
            <w:proofErr w:type="spellStart"/>
            <w:r w:rsidRPr="005E58DD">
              <w:rPr>
                <w:lang w:val="ru-RU"/>
              </w:rPr>
              <w:t>визначається</w:t>
            </w:r>
            <w:proofErr w:type="spellEnd"/>
            <w:r w:rsidRPr="005E58DD">
              <w:rPr>
                <w:lang w:val="ru-RU"/>
              </w:rPr>
              <w:t xml:space="preserve"> на </w:t>
            </w:r>
            <w:proofErr w:type="spellStart"/>
            <w:r w:rsidRPr="005E58DD">
              <w:rPr>
                <w:lang w:val="ru-RU"/>
              </w:rPr>
              <w:t>підставі</w:t>
            </w:r>
            <w:proofErr w:type="spellEnd"/>
            <w:r w:rsidRPr="005E58DD">
              <w:rPr>
                <w:lang w:val="ru-RU"/>
              </w:rPr>
              <w:t xml:space="preserve"> </w:t>
            </w:r>
            <w:proofErr w:type="spellStart"/>
            <w:r w:rsidRPr="005E58DD">
              <w:rPr>
                <w:lang w:val="ru-RU"/>
              </w:rPr>
              <w:t>цінової</w:t>
            </w:r>
            <w:proofErr w:type="spellEnd"/>
            <w:r w:rsidRPr="005E58DD">
              <w:rPr>
                <w:lang w:val="ru-RU"/>
              </w:rPr>
              <w:t xml:space="preserve"> </w:t>
            </w:r>
            <w:proofErr w:type="spellStart"/>
            <w:r w:rsidRPr="005E58DD">
              <w:rPr>
                <w:lang w:val="ru-RU"/>
              </w:rPr>
              <w:t>п</w:t>
            </w:r>
            <w:r w:rsidRPr="005E58DD">
              <w:rPr>
                <w:lang w:val="ru-RU"/>
              </w:rPr>
              <w:t>ропозиції</w:t>
            </w:r>
            <w:proofErr w:type="spellEnd"/>
            <w:r w:rsidRPr="005E58DD">
              <w:rPr>
                <w:lang w:val="ru-RU"/>
              </w:rPr>
              <w:t xml:space="preserve"> </w:t>
            </w:r>
            <w:proofErr w:type="spellStart"/>
            <w:r w:rsidRPr="005E58DD">
              <w:rPr>
                <w:lang w:val="ru-RU"/>
              </w:rPr>
              <w:t>Виконавця</w:t>
            </w:r>
            <w:proofErr w:type="spellEnd"/>
            <w:r w:rsidRPr="005E58DD">
              <w:rPr>
                <w:lang w:val="ru-RU"/>
              </w:rPr>
              <w:t xml:space="preserve"> (</w:t>
            </w:r>
            <w:proofErr w:type="spellStart"/>
            <w:r w:rsidRPr="005E58DD">
              <w:rPr>
                <w:lang w:val="ru-RU"/>
              </w:rPr>
              <w:t>Додаток</w:t>
            </w:r>
            <w:proofErr w:type="spellEnd"/>
            <w:r w:rsidRPr="005E58DD">
              <w:rPr>
                <w:lang w:val="ru-RU"/>
              </w:rPr>
              <w:t xml:space="preserve"> В до Тендерного </w:t>
            </w:r>
            <w:proofErr w:type="spellStart"/>
            <w:r w:rsidRPr="005E58DD">
              <w:rPr>
                <w:lang w:val="ru-RU"/>
              </w:rPr>
              <w:t>оголошення</w:t>
            </w:r>
            <w:proofErr w:type="spellEnd"/>
            <w:r w:rsidRPr="005E58DD">
              <w:rPr>
                <w:lang w:val="ru-RU"/>
              </w:rPr>
              <w:t xml:space="preserve">) і </w:t>
            </w:r>
            <w:proofErr w:type="spellStart"/>
            <w:r w:rsidRPr="005E58DD">
              <w:rPr>
                <w:lang w:val="ru-RU"/>
              </w:rPr>
              <w:t>зазначається</w:t>
            </w:r>
            <w:proofErr w:type="spellEnd"/>
            <w:r w:rsidRPr="005E58DD">
              <w:rPr>
                <w:lang w:val="ru-RU"/>
              </w:rPr>
              <w:t xml:space="preserve"> в </w:t>
            </w:r>
            <w:proofErr w:type="spellStart"/>
            <w:r w:rsidRPr="005E58DD">
              <w:rPr>
                <w:lang w:val="ru-RU"/>
              </w:rPr>
              <w:t>цьому</w:t>
            </w:r>
            <w:proofErr w:type="spellEnd"/>
            <w:r w:rsidRPr="005E58DD">
              <w:rPr>
                <w:lang w:val="ru-RU"/>
              </w:rPr>
              <w:t xml:space="preserve"> </w:t>
            </w:r>
            <w:proofErr w:type="spellStart"/>
            <w:r w:rsidRPr="005E58DD">
              <w:rPr>
                <w:lang w:val="ru-RU"/>
              </w:rPr>
              <w:t>пункті</w:t>
            </w:r>
            <w:proofErr w:type="spellEnd"/>
            <w:r w:rsidRPr="005E58DD">
              <w:rPr>
                <w:lang w:val="ru-RU"/>
              </w:rPr>
              <w:t xml:space="preserve"> при </w:t>
            </w:r>
            <w:proofErr w:type="spellStart"/>
            <w:r w:rsidRPr="005E58DD">
              <w:rPr>
                <w:lang w:val="ru-RU"/>
              </w:rPr>
              <w:t>укладенні</w:t>
            </w:r>
            <w:proofErr w:type="spellEnd"/>
            <w:r w:rsidRPr="005E58DD">
              <w:rPr>
                <w:lang w:val="ru-RU"/>
              </w:rPr>
              <w:t xml:space="preserve"> Договору з </w:t>
            </w:r>
            <w:proofErr w:type="spellStart"/>
            <w:r w:rsidRPr="005E58DD">
              <w:rPr>
                <w:lang w:val="ru-RU"/>
              </w:rPr>
              <w:t>переможцем</w:t>
            </w:r>
            <w:proofErr w:type="spellEnd"/>
            <w:r w:rsidRPr="005E58DD">
              <w:rPr>
                <w:lang w:val="ru-RU"/>
              </w:rPr>
              <w:t xml:space="preserve"> тендеру. </w:t>
            </w:r>
            <w:proofErr w:type="spellStart"/>
            <w:r w:rsidRPr="005E58DD">
              <w:rPr>
                <w:lang w:val="ru-RU"/>
              </w:rPr>
              <w:t>Облік</w:t>
            </w:r>
            <w:proofErr w:type="spellEnd"/>
            <w:r w:rsidRPr="005E58DD">
              <w:rPr>
                <w:lang w:val="ru-RU"/>
              </w:rPr>
              <w:t xml:space="preserve"> часу, </w:t>
            </w:r>
            <w:proofErr w:type="spellStart"/>
            <w:r w:rsidRPr="005E58DD">
              <w:rPr>
                <w:lang w:val="ru-RU"/>
              </w:rPr>
              <w:t>що</w:t>
            </w:r>
            <w:proofErr w:type="spellEnd"/>
            <w:r w:rsidRPr="005E58DD">
              <w:rPr>
                <w:lang w:val="ru-RU"/>
              </w:rPr>
              <w:t xml:space="preserve"> </w:t>
            </w:r>
            <w:proofErr w:type="spellStart"/>
            <w:r w:rsidRPr="005E58DD">
              <w:rPr>
                <w:lang w:val="ru-RU"/>
              </w:rPr>
              <w:t>витрачено</w:t>
            </w:r>
            <w:proofErr w:type="spellEnd"/>
            <w:r w:rsidRPr="005E58DD">
              <w:rPr>
                <w:lang w:val="ru-RU"/>
              </w:rPr>
              <w:t xml:space="preserve"> </w:t>
            </w:r>
            <w:proofErr w:type="spellStart"/>
            <w:r w:rsidRPr="005E58DD">
              <w:rPr>
                <w:lang w:val="ru-RU"/>
              </w:rPr>
              <w:t>Виконавцем</w:t>
            </w:r>
            <w:proofErr w:type="spellEnd"/>
            <w:r w:rsidRPr="005E58DD">
              <w:rPr>
                <w:lang w:val="ru-RU"/>
              </w:rPr>
              <w:t xml:space="preserve">, </w:t>
            </w:r>
            <w:proofErr w:type="spellStart"/>
            <w:r w:rsidRPr="005E58DD">
              <w:rPr>
                <w:lang w:val="ru-RU"/>
              </w:rPr>
              <w:t>здійснює</w:t>
            </w:r>
            <w:proofErr w:type="spellEnd"/>
            <w:r w:rsidRPr="005E58DD">
              <w:rPr>
                <w:lang w:val="ru-RU"/>
              </w:rPr>
              <w:t xml:space="preserve"> </w:t>
            </w:r>
            <w:proofErr w:type="spellStart"/>
            <w:r w:rsidRPr="005E58DD">
              <w:rPr>
                <w:lang w:val="ru-RU"/>
              </w:rPr>
              <w:t>Виконавець</w:t>
            </w:r>
            <w:proofErr w:type="spellEnd"/>
            <w:r w:rsidRPr="005E58DD">
              <w:rPr>
                <w:lang w:val="ru-RU"/>
              </w:rPr>
              <w:t xml:space="preserve">. </w:t>
            </w:r>
            <w:proofErr w:type="spellStart"/>
            <w:r w:rsidRPr="005E58DD">
              <w:rPr>
                <w:lang w:val="ru-RU"/>
              </w:rPr>
              <w:t>Замовник</w:t>
            </w:r>
            <w:proofErr w:type="spellEnd"/>
            <w:r w:rsidRPr="005E58DD">
              <w:rPr>
                <w:lang w:val="ru-RU"/>
              </w:rPr>
              <w:t xml:space="preserve"> </w:t>
            </w:r>
            <w:proofErr w:type="spellStart"/>
            <w:r w:rsidRPr="005E58DD">
              <w:rPr>
                <w:lang w:val="ru-RU"/>
              </w:rPr>
              <w:t>має</w:t>
            </w:r>
            <w:proofErr w:type="spellEnd"/>
            <w:r w:rsidRPr="005E58DD">
              <w:rPr>
                <w:lang w:val="ru-RU"/>
              </w:rPr>
              <w:t xml:space="preserve"> право </w:t>
            </w:r>
            <w:proofErr w:type="spellStart"/>
            <w:r w:rsidRPr="005E58DD">
              <w:rPr>
                <w:lang w:val="ru-RU"/>
              </w:rPr>
              <w:t>встановити</w:t>
            </w:r>
            <w:proofErr w:type="spellEnd"/>
            <w:r w:rsidRPr="005E58DD">
              <w:rPr>
                <w:lang w:val="ru-RU"/>
              </w:rPr>
              <w:t xml:space="preserve"> </w:t>
            </w:r>
            <w:proofErr w:type="spellStart"/>
            <w:r w:rsidRPr="005E58DD">
              <w:rPr>
                <w:lang w:val="ru-RU"/>
              </w:rPr>
              <w:t>обмеження</w:t>
            </w:r>
            <w:proofErr w:type="spellEnd"/>
            <w:r w:rsidRPr="005E58DD">
              <w:rPr>
                <w:lang w:val="ru-RU"/>
              </w:rPr>
              <w:t xml:space="preserve"> </w:t>
            </w:r>
            <w:proofErr w:type="spellStart"/>
            <w:r w:rsidRPr="005E58DD">
              <w:rPr>
                <w:lang w:val="ru-RU"/>
              </w:rPr>
              <w:t>щодо</w:t>
            </w:r>
            <w:proofErr w:type="spellEnd"/>
            <w:r w:rsidRPr="005E58DD">
              <w:rPr>
                <w:lang w:val="ru-RU"/>
              </w:rPr>
              <w:t xml:space="preserve"> </w:t>
            </w:r>
            <w:proofErr w:type="spellStart"/>
            <w:r w:rsidRPr="005E58DD">
              <w:rPr>
                <w:lang w:val="ru-RU"/>
              </w:rPr>
              <w:t>граничної</w:t>
            </w:r>
            <w:proofErr w:type="spellEnd"/>
            <w:r w:rsidRPr="005E58DD">
              <w:rPr>
                <w:lang w:val="ru-RU"/>
              </w:rPr>
              <w:t xml:space="preserve"> </w:t>
            </w:r>
            <w:proofErr w:type="spellStart"/>
            <w:r w:rsidRPr="005E58DD">
              <w:rPr>
                <w:lang w:val="ru-RU"/>
              </w:rPr>
              <w:t>місячної</w:t>
            </w:r>
            <w:proofErr w:type="spellEnd"/>
            <w:r w:rsidRPr="005E58DD">
              <w:rPr>
                <w:lang w:val="ru-RU"/>
              </w:rPr>
              <w:t xml:space="preserve"> оп</w:t>
            </w:r>
            <w:r w:rsidRPr="005E58DD">
              <w:rPr>
                <w:lang w:val="ru-RU"/>
              </w:rPr>
              <w:t xml:space="preserve">лати </w:t>
            </w:r>
            <w:proofErr w:type="spellStart"/>
            <w:r w:rsidRPr="005E58DD">
              <w:rPr>
                <w:lang w:val="ru-RU"/>
              </w:rPr>
              <w:t>відповідно</w:t>
            </w:r>
            <w:proofErr w:type="spellEnd"/>
            <w:r w:rsidRPr="005E58DD">
              <w:rPr>
                <w:lang w:val="ru-RU"/>
              </w:rPr>
              <w:t xml:space="preserve"> </w:t>
            </w:r>
            <w:proofErr w:type="gramStart"/>
            <w:r w:rsidRPr="005E58DD">
              <w:rPr>
                <w:lang w:val="ru-RU"/>
              </w:rPr>
              <w:t>до бюджету</w:t>
            </w:r>
            <w:proofErr w:type="gramEnd"/>
            <w:r w:rsidRPr="005E58DD">
              <w:rPr>
                <w:lang w:val="ru-RU"/>
              </w:rPr>
              <w:t xml:space="preserve"> Проєкту.</w:t>
            </w:r>
          </w:p>
        </w:tc>
        <w:tc>
          <w:tcPr>
            <w:tcW w:w="5159" w:type="dxa"/>
          </w:tcPr>
          <w:p w14:paraId="70541BE4" w14:textId="77777777" w:rsidR="007A2618" w:rsidRDefault="006E16CE" w:rsidP="005E58DD">
            <w:pPr>
              <w:jc w:val="both"/>
            </w:pPr>
            <w:r>
              <w:t>4.1. For the services, the Customer shall pay the Contractor a fee. Payment is made on an hourly basis — depending on the number of hours actually worked, at the rate of UAH __________ (______________________) per hour o</w:t>
            </w:r>
            <w:r>
              <w:t>f the Contractor’s work. The hourly rate is determined on the basis of the Contractor’s price proposal (Annex B to the Tender Announcement) and is inserted in this clause upon conclusion of the Agreement with the tender winner. The Contractor keeps the rec</w:t>
            </w:r>
            <w:r>
              <w:t>ord of hours spent. The Customer may set a cap on the maximum monthly payment in accordance with the Project budget.</w:t>
            </w:r>
          </w:p>
        </w:tc>
      </w:tr>
      <w:tr w:rsidR="007A2618" w14:paraId="44A1082A" w14:textId="77777777" w:rsidTr="005E58DD">
        <w:tblPrEx>
          <w:jc w:val="center"/>
        </w:tblPrEx>
        <w:trPr>
          <w:gridAfter w:val="1"/>
          <w:wAfter w:w="138" w:type="dxa"/>
          <w:jc w:val="center"/>
        </w:trPr>
        <w:tc>
          <w:tcPr>
            <w:tcW w:w="5159" w:type="dxa"/>
            <w:gridSpan w:val="2"/>
          </w:tcPr>
          <w:p w14:paraId="6AEF7D97" w14:textId="77777777" w:rsidR="007A2618" w:rsidRPr="005E58DD" w:rsidRDefault="006E16CE" w:rsidP="005E58DD">
            <w:pPr>
              <w:jc w:val="both"/>
              <w:rPr>
                <w:lang w:val="ru-RU"/>
              </w:rPr>
            </w:pPr>
            <w:r w:rsidRPr="005E58DD">
              <w:rPr>
                <w:lang w:val="ru-RU"/>
              </w:rPr>
              <w:t xml:space="preserve">4.2. </w:t>
            </w:r>
            <w:proofErr w:type="spellStart"/>
            <w:r w:rsidRPr="005E58DD">
              <w:rPr>
                <w:lang w:val="ru-RU"/>
              </w:rPr>
              <w:t>Виплата</w:t>
            </w:r>
            <w:proofErr w:type="spellEnd"/>
            <w:r w:rsidRPr="005E58DD">
              <w:rPr>
                <w:lang w:val="ru-RU"/>
              </w:rPr>
              <w:t xml:space="preserve"> </w:t>
            </w:r>
            <w:proofErr w:type="spellStart"/>
            <w:r w:rsidRPr="005E58DD">
              <w:rPr>
                <w:lang w:val="ru-RU"/>
              </w:rPr>
              <w:t>винагороди</w:t>
            </w:r>
            <w:proofErr w:type="spellEnd"/>
            <w:r w:rsidRPr="005E58DD">
              <w:rPr>
                <w:lang w:val="ru-RU"/>
              </w:rPr>
              <w:t xml:space="preserve"> </w:t>
            </w:r>
            <w:proofErr w:type="spellStart"/>
            <w:r w:rsidRPr="005E58DD">
              <w:rPr>
                <w:lang w:val="ru-RU"/>
              </w:rPr>
              <w:t>провадиться</w:t>
            </w:r>
            <w:proofErr w:type="spellEnd"/>
            <w:r w:rsidRPr="005E58DD">
              <w:rPr>
                <w:lang w:val="ru-RU"/>
              </w:rPr>
              <w:t xml:space="preserve"> </w:t>
            </w:r>
            <w:proofErr w:type="spellStart"/>
            <w:r w:rsidRPr="005E58DD">
              <w:rPr>
                <w:lang w:val="ru-RU"/>
              </w:rPr>
              <w:t>протягом</w:t>
            </w:r>
            <w:proofErr w:type="spellEnd"/>
            <w:r w:rsidRPr="005E58DD">
              <w:rPr>
                <w:lang w:val="ru-RU"/>
              </w:rPr>
              <w:t xml:space="preserve"> 3 (</w:t>
            </w:r>
            <w:proofErr w:type="spellStart"/>
            <w:r w:rsidRPr="005E58DD">
              <w:rPr>
                <w:lang w:val="ru-RU"/>
              </w:rPr>
              <w:t>трьох</w:t>
            </w:r>
            <w:proofErr w:type="spellEnd"/>
            <w:r w:rsidRPr="005E58DD">
              <w:rPr>
                <w:lang w:val="ru-RU"/>
              </w:rPr>
              <w:t xml:space="preserve">) </w:t>
            </w:r>
            <w:proofErr w:type="spellStart"/>
            <w:r w:rsidRPr="005E58DD">
              <w:rPr>
                <w:lang w:val="ru-RU"/>
              </w:rPr>
              <w:t>робочих</w:t>
            </w:r>
            <w:proofErr w:type="spellEnd"/>
            <w:r w:rsidRPr="005E58DD">
              <w:rPr>
                <w:lang w:val="ru-RU"/>
              </w:rPr>
              <w:t xml:space="preserve"> </w:t>
            </w:r>
            <w:proofErr w:type="spellStart"/>
            <w:r w:rsidRPr="005E58DD">
              <w:rPr>
                <w:lang w:val="ru-RU"/>
              </w:rPr>
              <w:t>днів</w:t>
            </w:r>
            <w:proofErr w:type="spellEnd"/>
            <w:r w:rsidRPr="005E58DD">
              <w:rPr>
                <w:lang w:val="ru-RU"/>
              </w:rPr>
              <w:t xml:space="preserve"> з </w:t>
            </w:r>
            <w:proofErr w:type="spellStart"/>
            <w:r w:rsidRPr="005E58DD">
              <w:rPr>
                <w:lang w:val="ru-RU"/>
              </w:rPr>
              <w:t>дати</w:t>
            </w:r>
            <w:proofErr w:type="spellEnd"/>
            <w:r w:rsidRPr="005E58DD">
              <w:rPr>
                <w:lang w:val="ru-RU"/>
              </w:rPr>
              <w:t xml:space="preserve"> </w:t>
            </w:r>
            <w:proofErr w:type="spellStart"/>
            <w:r w:rsidRPr="005E58DD">
              <w:rPr>
                <w:lang w:val="ru-RU"/>
              </w:rPr>
              <w:t>підписання</w:t>
            </w:r>
            <w:proofErr w:type="spellEnd"/>
            <w:r w:rsidRPr="005E58DD">
              <w:rPr>
                <w:lang w:val="ru-RU"/>
              </w:rPr>
              <w:t xml:space="preserve"> Акту, </w:t>
            </w:r>
            <w:proofErr w:type="spellStart"/>
            <w:r w:rsidRPr="005E58DD">
              <w:rPr>
                <w:lang w:val="ru-RU"/>
              </w:rPr>
              <w:t>якщо</w:t>
            </w:r>
            <w:proofErr w:type="spellEnd"/>
            <w:r w:rsidRPr="005E58DD">
              <w:rPr>
                <w:lang w:val="ru-RU"/>
              </w:rPr>
              <w:t xml:space="preserve"> </w:t>
            </w:r>
            <w:proofErr w:type="spellStart"/>
            <w:r w:rsidRPr="005E58DD">
              <w:rPr>
                <w:lang w:val="ru-RU"/>
              </w:rPr>
              <w:t>інший</w:t>
            </w:r>
            <w:proofErr w:type="spellEnd"/>
            <w:r w:rsidRPr="005E58DD">
              <w:rPr>
                <w:lang w:val="ru-RU"/>
              </w:rPr>
              <w:t xml:space="preserve"> строк не </w:t>
            </w:r>
            <w:proofErr w:type="spellStart"/>
            <w:r w:rsidRPr="005E58DD">
              <w:rPr>
                <w:lang w:val="ru-RU"/>
              </w:rPr>
              <w:t>погоджено</w:t>
            </w:r>
            <w:proofErr w:type="spellEnd"/>
            <w:r w:rsidRPr="005E58DD">
              <w:rPr>
                <w:lang w:val="ru-RU"/>
              </w:rPr>
              <w:t xml:space="preserve"> Сторонами.</w:t>
            </w:r>
          </w:p>
        </w:tc>
        <w:tc>
          <w:tcPr>
            <w:tcW w:w="5159" w:type="dxa"/>
          </w:tcPr>
          <w:p w14:paraId="00B1EB6B" w14:textId="77777777" w:rsidR="007A2618" w:rsidRDefault="006E16CE" w:rsidP="005E58DD">
            <w:pPr>
              <w:jc w:val="both"/>
            </w:pPr>
            <w:r>
              <w:t xml:space="preserve">4.2. </w:t>
            </w:r>
            <w:r>
              <w:t>The remuneration is paid within 3 (three) working days from the date of signing the Act, unless another term is agreed by the Parties.</w:t>
            </w:r>
          </w:p>
        </w:tc>
      </w:tr>
      <w:tr w:rsidR="007A2618" w14:paraId="7672E4CA" w14:textId="77777777" w:rsidTr="005E58DD">
        <w:tblPrEx>
          <w:jc w:val="center"/>
        </w:tblPrEx>
        <w:trPr>
          <w:gridAfter w:val="1"/>
          <w:wAfter w:w="138" w:type="dxa"/>
          <w:jc w:val="center"/>
        </w:trPr>
        <w:tc>
          <w:tcPr>
            <w:tcW w:w="5159" w:type="dxa"/>
            <w:gridSpan w:val="2"/>
          </w:tcPr>
          <w:p w14:paraId="70C3181C" w14:textId="77777777" w:rsidR="007A2618" w:rsidRPr="005E58DD" w:rsidRDefault="006E16CE" w:rsidP="005E58DD">
            <w:pPr>
              <w:jc w:val="both"/>
              <w:rPr>
                <w:lang w:val="ru-RU"/>
              </w:rPr>
            </w:pPr>
            <w:r w:rsidRPr="005E58DD">
              <w:rPr>
                <w:lang w:val="ru-RU"/>
              </w:rPr>
              <w:t xml:space="preserve">4.3. Оплата </w:t>
            </w:r>
            <w:proofErr w:type="spellStart"/>
            <w:r w:rsidRPr="005E58DD">
              <w:rPr>
                <w:lang w:val="ru-RU"/>
              </w:rPr>
              <w:t>провадиться</w:t>
            </w:r>
            <w:proofErr w:type="spellEnd"/>
            <w:r w:rsidRPr="005E58DD">
              <w:rPr>
                <w:lang w:val="ru-RU"/>
              </w:rPr>
              <w:t xml:space="preserve"> у </w:t>
            </w:r>
            <w:proofErr w:type="spellStart"/>
            <w:r w:rsidRPr="005E58DD">
              <w:rPr>
                <w:lang w:val="ru-RU"/>
              </w:rPr>
              <w:t>гривні</w:t>
            </w:r>
            <w:proofErr w:type="spellEnd"/>
            <w:r w:rsidRPr="005E58DD">
              <w:rPr>
                <w:lang w:val="ru-RU"/>
              </w:rPr>
              <w:t xml:space="preserve"> шляхом </w:t>
            </w:r>
            <w:proofErr w:type="spellStart"/>
            <w:r w:rsidRPr="005E58DD">
              <w:rPr>
                <w:lang w:val="ru-RU"/>
              </w:rPr>
              <w:t>переказу</w:t>
            </w:r>
            <w:proofErr w:type="spellEnd"/>
            <w:r w:rsidRPr="005E58DD">
              <w:rPr>
                <w:lang w:val="ru-RU"/>
              </w:rPr>
              <w:t xml:space="preserve"> </w:t>
            </w:r>
            <w:proofErr w:type="spellStart"/>
            <w:r w:rsidRPr="005E58DD">
              <w:rPr>
                <w:lang w:val="ru-RU"/>
              </w:rPr>
              <w:t>коштів</w:t>
            </w:r>
            <w:proofErr w:type="spellEnd"/>
            <w:r w:rsidRPr="005E58DD">
              <w:rPr>
                <w:lang w:val="ru-RU"/>
              </w:rPr>
              <w:t xml:space="preserve"> на </w:t>
            </w:r>
            <w:proofErr w:type="spellStart"/>
            <w:r w:rsidRPr="005E58DD">
              <w:rPr>
                <w:lang w:val="ru-RU"/>
              </w:rPr>
              <w:t>поточний</w:t>
            </w:r>
            <w:proofErr w:type="spellEnd"/>
            <w:r w:rsidRPr="005E58DD">
              <w:rPr>
                <w:lang w:val="ru-RU"/>
              </w:rPr>
              <w:t xml:space="preserve"> </w:t>
            </w:r>
            <w:proofErr w:type="spellStart"/>
            <w:r w:rsidRPr="005E58DD">
              <w:rPr>
                <w:lang w:val="ru-RU"/>
              </w:rPr>
              <w:t>рахунок</w:t>
            </w:r>
            <w:proofErr w:type="spellEnd"/>
            <w:r w:rsidRPr="005E58DD">
              <w:rPr>
                <w:lang w:val="ru-RU"/>
              </w:rPr>
              <w:t xml:space="preserve"> </w:t>
            </w:r>
            <w:proofErr w:type="spellStart"/>
            <w:r w:rsidRPr="005E58DD">
              <w:rPr>
                <w:lang w:val="ru-RU"/>
              </w:rPr>
              <w:t>Виконавця</w:t>
            </w:r>
            <w:proofErr w:type="spellEnd"/>
            <w:r w:rsidRPr="005E58DD">
              <w:rPr>
                <w:lang w:val="ru-RU"/>
              </w:rPr>
              <w:t xml:space="preserve">, </w:t>
            </w:r>
            <w:proofErr w:type="spellStart"/>
            <w:r w:rsidRPr="005E58DD">
              <w:rPr>
                <w:lang w:val="ru-RU"/>
              </w:rPr>
              <w:t>зазначений</w:t>
            </w:r>
            <w:proofErr w:type="spellEnd"/>
            <w:r w:rsidRPr="005E58DD">
              <w:rPr>
                <w:lang w:val="ru-RU"/>
              </w:rPr>
              <w:t xml:space="preserve"> у </w:t>
            </w:r>
            <w:proofErr w:type="spellStart"/>
            <w:r w:rsidRPr="005E58DD">
              <w:rPr>
                <w:lang w:val="ru-RU"/>
              </w:rPr>
              <w:t>цьому</w:t>
            </w:r>
            <w:proofErr w:type="spellEnd"/>
            <w:r w:rsidRPr="005E58DD">
              <w:rPr>
                <w:lang w:val="ru-RU"/>
              </w:rPr>
              <w:t xml:space="preserve"> </w:t>
            </w:r>
            <w:proofErr w:type="spellStart"/>
            <w:r w:rsidRPr="005E58DD">
              <w:rPr>
                <w:lang w:val="ru-RU"/>
              </w:rPr>
              <w:t>Договорі</w:t>
            </w:r>
            <w:proofErr w:type="spellEnd"/>
            <w:r w:rsidRPr="005E58DD">
              <w:rPr>
                <w:lang w:val="ru-RU"/>
              </w:rPr>
              <w:t>.</w:t>
            </w:r>
          </w:p>
        </w:tc>
        <w:tc>
          <w:tcPr>
            <w:tcW w:w="5159" w:type="dxa"/>
          </w:tcPr>
          <w:p w14:paraId="0780E236" w14:textId="77777777" w:rsidR="007A2618" w:rsidRDefault="006E16CE" w:rsidP="005E58DD">
            <w:pPr>
              <w:jc w:val="both"/>
            </w:pPr>
            <w:r>
              <w:t>4.3.</w:t>
            </w:r>
            <w:r>
              <w:t xml:space="preserve"> Payment is made in hryvnia by transfer to the Contractor’s current account specified in this Agreement.</w:t>
            </w:r>
          </w:p>
        </w:tc>
      </w:tr>
      <w:tr w:rsidR="007A2618" w14:paraId="4F02F400" w14:textId="77777777" w:rsidTr="005E58DD">
        <w:tblPrEx>
          <w:jc w:val="center"/>
        </w:tblPrEx>
        <w:trPr>
          <w:gridAfter w:val="1"/>
          <w:wAfter w:w="138" w:type="dxa"/>
          <w:jc w:val="center"/>
        </w:trPr>
        <w:tc>
          <w:tcPr>
            <w:tcW w:w="5159" w:type="dxa"/>
            <w:gridSpan w:val="2"/>
          </w:tcPr>
          <w:p w14:paraId="30C01BE9" w14:textId="77777777" w:rsidR="007A2618" w:rsidRPr="005E58DD" w:rsidRDefault="006E16CE" w:rsidP="005E58DD">
            <w:pPr>
              <w:jc w:val="both"/>
              <w:rPr>
                <w:lang w:val="ru-RU"/>
              </w:rPr>
            </w:pPr>
            <w:r w:rsidRPr="005E58DD">
              <w:rPr>
                <w:lang w:val="ru-RU"/>
              </w:rPr>
              <w:t xml:space="preserve">4.4. Датою оплати є дата </w:t>
            </w:r>
            <w:proofErr w:type="spellStart"/>
            <w:r w:rsidRPr="005E58DD">
              <w:rPr>
                <w:lang w:val="ru-RU"/>
              </w:rPr>
              <w:t>зарахування</w:t>
            </w:r>
            <w:proofErr w:type="spellEnd"/>
            <w:r w:rsidRPr="005E58DD">
              <w:rPr>
                <w:lang w:val="ru-RU"/>
              </w:rPr>
              <w:t xml:space="preserve"> </w:t>
            </w:r>
            <w:proofErr w:type="spellStart"/>
            <w:r w:rsidRPr="005E58DD">
              <w:rPr>
                <w:lang w:val="ru-RU"/>
              </w:rPr>
              <w:t>коштів</w:t>
            </w:r>
            <w:proofErr w:type="spellEnd"/>
            <w:r w:rsidRPr="005E58DD">
              <w:rPr>
                <w:lang w:val="ru-RU"/>
              </w:rPr>
              <w:t xml:space="preserve"> на </w:t>
            </w:r>
            <w:proofErr w:type="spellStart"/>
            <w:r w:rsidRPr="005E58DD">
              <w:rPr>
                <w:lang w:val="ru-RU"/>
              </w:rPr>
              <w:t>поточний</w:t>
            </w:r>
            <w:proofErr w:type="spellEnd"/>
            <w:r w:rsidRPr="005E58DD">
              <w:rPr>
                <w:lang w:val="ru-RU"/>
              </w:rPr>
              <w:t xml:space="preserve"> </w:t>
            </w:r>
            <w:proofErr w:type="spellStart"/>
            <w:r w:rsidRPr="005E58DD">
              <w:rPr>
                <w:lang w:val="ru-RU"/>
              </w:rPr>
              <w:t>рахунок</w:t>
            </w:r>
            <w:proofErr w:type="spellEnd"/>
            <w:r w:rsidRPr="005E58DD">
              <w:rPr>
                <w:lang w:val="ru-RU"/>
              </w:rPr>
              <w:t xml:space="preserve"> </w:t>
            </w:r>
            <w:proofErr w:type="spellStart"/>
            <w:r w:rsidRPr="005E58DD">
              <w:rPr>
                <w:lang w:val="ru-RU"/>
              </w:rPr>
              <w:t>Виконавця</w:t>
            </w:r>
            <w:proofErr w:type="spellEnd"/>
            <w:r w:rsidRPr="005E58DD">
              <w:rPr>
                <w:lang w:val="ru-RU"/>
              </w:rPr>
              <w:t xml:space="preserve">, </w:t>
            </w:r>
            <w:proofErr w:type="spellStart"/>
            <w:r w:rsidRPr="005E58DD">
              <w:rPr>
                <w:lang w:val="ru-RU"/>
              </w:rPr>
              <w:t>що</w:t>
            </w:r>
            <w:proofErr w:type="spellEnd"/>
            <w:r w:rsidRPr="005E58DD">
              <w:rPr>
                <w:lang w:val="ru-RU"/>
              </w:rPr>
              <w:t xml:space="preserve"> </w:t>
            </w:r>
            <w:proofErr w:type="spellStart"/>
            <w:r w:rsidRPr="005E58DD">
              <w:rPr>
                <w:lang w:val="ru-RU"/>
              </w:rPr>
              <w:t>підтверджується</w:t>
            </w:r>
            <w:proofErr w:type="spellEnd"/>
            <w:r w:rsidRPr="005E58DD">
              <w:rPr>
                <w:lang w:val="ru-RU"/>
              </w:rPr>
              <w:t xml:space="preserve"> </w:t>
            </w:r>
            <w:proofErr w:type="spellStart"/>
            <w:r w:rsidRPr="005E58DD">
              <w:rPr>
                <w:lang w:val="ru-RU"/>
              </w:rPr>
              <w:t>банківською</w:t>
            </w:r>
            <w:proofErr w:type="spellEnd"/>
            <w:r w:rsidRPr="005E58DD">
              <w:rPr>
                <w:lang w:val="ru-RU"/>
              </w:rPr>
              <w:t xml:space="preserve"> </w:t>
            </w:r>
            <w:proofErr w:type="spellStart"/>
            <w:r w:rsidRPr="005E58DD">
              <w:rPr>
                <w:lang w:val="ru-RU"/>
              </w:rPr>
              <w:t>випискою</w:t>
            </w:r>
            <w:proofErr w:type="spellEnd"/>
            <w:r w:rsidRPr="005E58DD">
              <w:rPr>
                <w:lang w:val="ru-RU"/>
              </w:rPr>
              <w:t>.</w:t>
            </w:r>
          </w:p>
        </w:tc>
        <w:tc>
          <w:tcPr>
            <w:tcW w:w="5159" w:type="dxa"/>
          </w:tcPr>
          <w:p w14:paraId="54FB7D4E" w14:textId="77777777" w:rsidR="007A2618" w:rsidRDefault="006E16CE" w:rsidP="005E58DD">
            <w:pPr>
              <w:jc w:val="both"/>
            </w:pPr>
            <w:r>
              <w:t>4.4. The date of payment is the da</w:t>
            </w:r>
            <w:r>
              <w:t>te the funds are credited to the Contractor’s account, confirmed by a bank statement.</w:t>
            </w:r>
          </w:p>
        </w:tc>
      </w:tr>
      <w:tr w:rsidR="007A2618" w14:paraId="5D9595B5" w14:textId="77777777" w:rsidTr="005E58DD">
        <w:tblPrEx>
          <w:jc w:val="center"/>
        </w:tblPrEx>
        <w:trPr>
          <w:gridAfter w:val="1"/>
          <w:wAfter w:w="138" w:type="dxa"/>
          <w:jc w:val="center"/>
        </w:trPr>
        <w:tc>
          <w:tcPr>
            <w:tcW w:w="5159" w:type="dxa"/>
            <w:gridSpan w:val="2"/>
          </w:tcPr>
          <w:p w14:paraId="3F577599" w14:textId="77777777" w:rsidR="007A2618" w:rsidRPr="005E58DD" w:rsidRDefault="006E16CE" w:rsidP="005E58DD">
            <w:pPr>
              <w:jc w:val="both"/>
              <w:rPr>
                <w:lang w:val="ru-RU"/>
              </w:rPr>
            </w:pPr>
            <w:r w:rsidRPr="005E58DD">
              <w:rPr>
                <w:lang w:val="ru-RU"/>
              </w:rPr>
              <w:t xml:space="preserve">4.5. </w:t>
            </w:r>
            <w:proofErr w:type="spellStart"/>
            <w:r w:rsidRPr="005E58DD">
              <w:rPr>
                <w:lang w:val="ru-RU"/>
              </w:rPr>
              <w:t>Розрахована</w:t>
            </w:r>
            <w:proofErr w:type="spellEnd"/>
            <w:r w:rsidRPr="005E58DD">
              <w:rPr>
                <w:lang w:val="ru-RU"/>
              </w:rPr>
              <w:t xml:space="preserve"> </w:t>
            </w:r>
            <w:proofErr w:type="spellStart"/>
            <w:r w:rsidRPr="005E58DD">
              <w:rPr>
                <w:lang w:val="ru-RU"/>
              </w:rPr>
              <w:t>відповідно</w:t>
            </w:r>
            <w:proofErr w:type="spellEnd"/>
            <w:r w:rsidRPr="005E58DD">
              <w:rPr>
                <w:lang w:val="ru-RU"/>
              </w:rPr>
              <w:t xml:space="preserve"> до п.4.1 сума є </w:t>
            </w:r>
            <w:proofErr w:type="spellStart"/>
            <w:r w:rsidRPr="005E58DD">
              <w:rPr>
                <w:lang w:val="ru-RU"/>
              </w:rPr>
              <w:t>ціною</w:t>
            </w:r>
            <w:proofErr w:type="spellEnd"/>
            <w:r w:rsidRPr="005E58DD">
              <w:rPr>
                <w:lang w:val="ru-RU"/>
              </w:rPr>
              <w:t xml:space="preserve"> </w:t>
            </w:r>
            <w:proofErr w:type="spellStart"/>
            <w:r w:rsidRPr="005E58DD">
              <w:rPr>
                <w:lang w:val="ru-RU"/>
              </w:rPr>
              <w:t>цього</w:t>
            </w:r>
            <w:proofErr w:type="spellEnd"/>
            <w:r w:rsidRPr="005E58DD">
              <w:rPr>
                <w:lang w:val="ru-RU"/>
              </w:rPr>
              <w:t xml:space="preserve"> Договору та </w:t>
            </w:r>
            <w:proofErr w:type="spellStart"/>
            <w:r w:rsidRPr="005E58DD">
              <w:rPr>
                <w:lang w:val="ru-RU"/>
              </w:rPr>
              <w:t>включає</w:t>
            </w:r>
            <w:proofErr w:type="spellEnd"/>
            <w:r w:rsidRPr="005E58DD">
              <w:rPr>
                <w:lang w:val="ru-RU"/>
              </w:rPr>
              <w:t xml:space="preserve"> </w:t>
            </w:r>
            <w:proofErr w:type="spellStart"/>
            <w:r w:rsidRPr="005E58DD">
              <w:rPr>
                <w:lang w:val="ru-RU"/>
              </w:rPr>
              <w:t>всі</w:t>
            </w:r>
            <w:proofErr w:type="spellEnd"/>
            <w:r w:rsidRPr="005E58DD">
              <w:rPr>
                <w:lang w:val="ru-RU"/>
              </w:rPr>
              <w:t xml:space="preserve"> </w:t>
            </w:r>
            <w:proofErr w:type="spellStart"/>
            <w:r w:rsidRPr="005E58DD">
              <w:rPr>
                <w:lang w:val="ru-RU"/>
              </w:rPr>
              <w:t>визначені</w:t>
            </w:r>
            <w:proofErr w:type="spellEnd"/>
            <w:r w:rsidRPr="005E58DD">
              <w:rPr>
                <w:lang w:val="ru-RU"/>
              </w:rPr>
              <w:t xml:space="preserve"> </w:t>
            </w:r>
            <w:proofErr w:type="spellStart"/>
            <w:r w:rsidRPr="005E58DD">
              <w:rPr>
                <w:lang w:val="ru-RU"/>
              </w:rPr>
              <w:t>законодавством</w:t>
            </w:r>
            <w:proofErr w:type="spellEnd"/>
            <w:r w:rsidRPr="005E58DD">
              <w:rPr>
                <w:lang w:val="ru-RU"/>
              </w:rPr>
              <w:t xml:space="preserve"> </w:t>
            </w:r>
            <w:proofErr w:type="spellStart"/>
            <w:r w:rsidRPr="005E58DD">
              <w:rPr>
                <w:lang w:val="ru-RU"/>
              </w:rPr>
              <w:t>України</w:t>
            </w:r>
            <w:proofErr w:type="spellEnd"/>
            <w:r w:rsidRPr="005E58DD">
              <w:rPr>
                <w:lang w:val="ru-RU"/>
              </w:rPr>
              <w:t xml:space="preserve"> </w:t>
            </w:r>
            <w:proofErr w:type="spellStart"/>
            <w:r w:rsidRPr="005E58DD">
              <w:rPr>
                <w:lang w:val="ru-RU"/>
              </w:rPr>
              <w:t>податки</w:t>
            </w:r>
            <w:proofErr w:type="spellEnd"/>
            <w:r w:rsidRPr="005E58DD">
              <w:rPr>
                <w:lang w:val="ru-RU"/>
              </w:rPr>
              <w:t xml:space="preserve"> та </w:t>
            </w:r>
            <w:proofErr w:type="spellStart"/>
            <w:r w:rsidRPr="005E58DD">
              <w:rPr>
                <w:lang w:val="ru-RU"/>
              </w:rPr>
              <w:t>збори</w:t>
            </w:r>
            <w:proofErr w:type="spellEnd"/>
            <w:r w:rsidRPr="005E58DD">
              <w:rPr>
                <w:lang w:val="ru-RU"/>
              </w:rPr>
              <w:t>.</w:t>
            </w:r>
          </w:p>
        </w:tc>
        <w:tc>
          <w:tcPr>
            <w:tcW w:w="5159" w:type="dxa"/>
          </w:tcPr>
          <w:p w14:paraId="19474101" w14:textId="77777777" w:rsidR="007A2618" w:rsidRDefault="006E16CE" w:rsidP="005E58DD">
            <w:pPr>
              <w:jc w:val="both"/>
            </w:pPr>
            <w:r>
              <w:t>4.5. The amount calculated under claus</w:t>
            </w:r>
            <w:r>
              <w:t>e 4.1 is the price of this Agreement and includes all taxes and fees provided by the legislation of Ukraine.</w:t>
            </w:r>
          </w:p>
        </w:tc>
      </w:tr>
      <w:tr w:rsidR="007A2618" w14:paraId="44F69957" w14:textId="77777777" w:rsidTr="005E58DD">
        <w:tblPrEx>
          <w:jc w:val="center"/>
        </w:tblPrEx>
        <w:trPr>
          <w:gridAfter w:val="1"/>
          <w:wAfter w:w="138" w:type="dxa"/>
          <w:jc w:val="center"/>
        </w:trPr>
        <w:tc>
          <w:tcPr>
            <w:tcW w:w="5159" w:type="dxa"/>
            <w:gridSpan w:val="2"/>
          </w:tcPr>
          <w:p w14:paraId="4E9D327F" w14:textId="77777777" w:rsidR="007A2618" w:rsidRPr="005E58DD" w:rsidRDefault="006E16CE" w:rsidP="005E58DD">
            <w:pPr>
              <w:jc w:val="both"/>
              <w:rPr>
                <w:lang w:val="ru-RU"/>
              </w:rPr>
            </w:pPr>
            <w:r w:rsidRPr="005E58DD">
              <w:rPr>
                <w:lang w:val="ru-RU"/>
              </w:rPr>
              <w:t xml:space="preserve">4.6. </w:t>
            </w:r>
            <w:proofErr w:type="spellStart"/>
            <w:r w:rsidRPr="005E58DD">
              <w:rPr>
                <w:lang w:val="ru-RU"/>
              </w:rPr>
              <w:t>Виконавець</w:t>
            </w:r>
            <w:proofErr w:type="spellEnd"/>
            <w:r w:rsidRPr="005E58DD">
              <w:rPr>
                <w:lang w:val="ru-RU"/>
              </w:rPr>
              <w:t xml:space="preserve"> </w:t>
            </w:r>
            <w:proofErr w:type="spellStart"/>
            <w:r w:rsidRPr="005E58DD">
              <w:rPr>
                <w:lang w:val="ru-RU"/>
              </w:rPr>
              <w:t>самостійно</w:t>
            </w:r>
            <w:proofErr w:type="spellEnd"/>
            <w:r w:rsidRPr="005E58DD">
              <w:rPr>
                <w:lang w:val="ru-RU"/>
              </w:rPr>
              <w:t xml:space="preserve"> </w:t>
            </w:r>
            <w:proofErr w:type="spellStart"/>
            <w:r w:rsidRPr="005E58DD">
              <w:rPr>
                <w:lang w:val="ru-RU"/>
              </w:rPr>
              <w:t>сплачує</w:t>
            </w:r>
            <w:proofErr w:type="spellEnd"/>
            <w:r w:rsidRPr="005E58DD">
              <w:rPr>
                <w:lang w:val="ru-RU"/>
              </w:rPr>
              <w:t xml:space="preserve"> </w:t>
            </w:r>
            <w:proofErr w:type="spellStart"/>
            <w:r w:rsidRPr="005E58DD">
              <w:rPr>
                <w:lang w:val="ru-RU"/>
              </w:rPr>
              <w:t>податки</w:t>
            </w:r>
            <w:proofErr w:type="spellEnd"/>
            <w:r w:rsidRPr="005E58DD">
              <w:rPr>
                <w:lang w:val="ru-RU"/>
              </w:rPr>
              <w:t xml:space="preserve"> та </w:t>
            </w:r>
            <w:proofErr w:type="spellStart"/>
            <w:r w:rsidRPr="005E58DD">
              <w:rPr>
                <w:lang w:val="ru-RU"/>
              </w:rPr>
              <w:t>збори</w:t>
            </w:r>
            <w:proofErr w:type="spellEnd"/>
            <w:r w:rsidRPr="005E58DD">
              <w:rPr>
                <w:lang w:val="ru-RU"/>
              </w:rPr>
              <w:t xml:space="preserve"> </w:t>
            </w:r>
            <w:proofErr w:type="spellStart"/>
            <w:r w:rsidRPr="005E58DD">
              <w:rPr>
                <w:lang w:val="ru-RU"/>
              </w:rPr>
              <w:t>відповідно</w:t>
            </w:r>
            <w:proofErr w:type="spellEnd"/>
            <w:r w:rsidRPr="005E58DD">
              <w:rPr>
                <w:lang w:val="ru-RU"/>
              </w:rPr>
              <w:t xml:space="preserve"> до </w:t>
            </w:r>
            <w:proofErr w:type="spellStart"/>
            <w:r w:rsidRPr="005E58DD">
              <w:rPr>
                <w:lang w:val="ru-RU"/>
              </w:rPr>
              <w:t>обраної</w:t>
            </w:r>
            <w:proofErr w:type="spellEnd"/>
            <w:r w:rsidRPr="005E58DD">
              <w:rPr>
                <w:lang w:val="ru-RU"/>
              </w:rPr>
              <w:t xml:space="preserve"> ним </w:t>
            </w:r>
            <w:proofErr w:type="spellStart"/>
            <w:r w:rsidRPr="005E58DD">
              <w:rPr>
                <w:lang w:val="ru-RU"/>
              </w:rPr>
              <w:t>системи</w:t>
            </w:r>
            <w:proofErr w:type="spellEnd"/>
            <w:r w:rsidRPr="005E58DD">
              <w:rPr>
                <w:lang w:val="ru-RU"/>
              </w:rPr>
              <w:t xml:space="preserve"> </w:t>
            </w:r>
            <w:proofErr w:type="spellStart"/>
            <w:r w:rsidRPr="005E58DD">
              <w:rPr>
                <w:lang w:val="ru-RU"/>
              </w:rPr>
              <w:t>оподаткування</w:t>
            </w:r>
            <w:proofErr w:type="spellEnd"/>
            <w:r w:rsidRPr="005E58DD">
              <w:rPr>
                <w:lang w:val="ru-RU"/>
              </w:rPr>
              <w:t xml:space="preserve"> </w:t>
            </w:r>
            <w:proofErr w:type="spellStart"/>
            <w:r w:rsidRPr="005E58DD">
              <w:rPr>
                <w:lang w:val="ru-RU"/>
              </w:rPr>
              <w:t>згідно</w:t>
            </w:r>
            <w:proofErr w:type="spellEnd"/>
            <w:r w:rsidRPr="005E58DD">
              <w:rPr>
                <w:lang w:val="ru-RU"/>
              </w:rPr>
              <w:t xml:space="preserve"> з </w:t>
            </w:r>
            <w:proofErr w:type="spellStart"/>
            <w:r w:rsidRPr="005E58DD">
              <w:rPr>
                <w:lang w:val="ru-RU"/>
              </w:rPr>
              <w:t>чинним</w:t>
            </w:r>
            <w:proofErr w:type="spellEnd"/>
            <w:r w:rsidRPr="005E58DD">
              <w:rPr>
                <w:lang w:val="ru-RU"/>
              </w:rPr>
              <w:t xml:space="preserve"> </w:t>
            </w:r>
            <w:proofErr w:type="spellStart"/>
            <w:r w:rsidRPr="005E58DD">
              <w:rPr>
                <w:lang w:val="ru-RU"/>
              </w:rPr>
              <w:t>законодавством</w:t>
            </w:r>
            <w:proofErr w:type="spellEnd"/>
            <w:r w:rsidRPr="005E58DD">
              <w:rPr>
                <w:lang w:val="ru-RU"/>
              </w:rPr>
              <w:t xml:space="preserve"> </w:t>
            </w:r>
            <w:proofErr w:type="spellStart"/>
            <w:r w:rsidRPr="005E58DD">
              <w:rPr>
                <w:lang w:val="ru-RU"/>
              </w:rPr>
              <w:t>України</w:t>
            </w:r>
            <w:proofErr w:type="spellEnd"/>
            <w:r w:rsidRPr="005E58DD">
              <w:rPr>
                <w:lang w:val="ru-RU"/>
              </w:rPr>
              <w:t xml:space="preserve">. </w:t>
            </w:r>
            <w:proofErr w:type="spellStart"/>
            <w:r w:rsidRPr="005E58DD">
              <w:rPr>
                <w:lang w:val="ru-RU"/>
              </w:rPr>
              <w:t>Якщо</w:t>
            </w:r>
            <w:proofErr w:type="spellEnd"/>
            <w:r w:rsidRPr="005E58DD">
              <w:rPr>
                <w:lang w:val="ru-RU"/>
              </w:rPr>
              <w:t xml:space="preserve"> </w:t>
            </w:r>
            <w:proofErr w:type="spellStart"/>
            <w:r w:rsidRPr="005E58DD">
              <w:rPr>
                <w:lang w:val="ru-RU"/>
              </w:rPr>
              <w:t>Виконавець</w:t>
            </w:r>
            <w:proofErr w:type="spellEnd"/>
            <w:r w:rsidRPr="005E58DD">
              <w:rPr>
                <w:lang w:val="ru-RU"/>
              </w:rPr>
              <w:t xml:space="preserve"> є </w:t>
            </w:r>
            <w:proofErr w:type="spellStart"/>
            <w:r w:rsidRPr="005E58DD">
              <w:rPr>
                <w:lang w:val="ru-RU"/>
              </w:rPr>
              <w:lastRenderedPageBreak/>
              <w:t>фізичною</w:t>
            </w:r>
            <w:proofErr w:type="spellEnd"/>
            <w:r w:rsidRPr="005E58DD">
              <w:rPr>
                <w:lang w:val="ru-RU"/>
              </w:rPr>
              <w:t xml:space="preserve"> особою </w:t>
            </w:r>
            <w:proofErr w:type="gramStart"/>
            <w:r w:rsidRPr="005E58DD">
              <w:rPr>
                <w:lang w:val="ru-RU"/>
              </w:rPr>
              <w:t>без статусу</w:t>
            </w:r>
            <w:proofErr w:type="gramEnd"/>
            <w:r w:rsidRPr="005E58DD">
              <w:rPr>
                <w:lang w:val="ru-RU"/>
              </w:rPr>
              <w:t xml:space="preserve"> </w:t>
            </w:r>
            <w:proofErr w:type="spellStart"/>
            <w:r w:rsidRPr="005E58DD">
              <w:rPr>
                <w:lang w:val="ru-RU"/>
              </w:rPr>
              <w:t>підприємця</w:t>
            </w:r>
            <w:proofErr w:type="spellEnd"/>
            <w:r w:rsidRPr="005E58DD">
              <w:rPr>
                <w:lang w:val="ru-RU"/>
              </w:rPr>
              <w:t xml:space="preserve">, </w:t>
            </w:r>
            <w:proofErr w:type="spellStart"/>
            <w:r w:rsidRPr="005E58DD">
              <w:rPr>
                <w:lang w:val="ru-RU"/>
              </w:rPr>
              <w:t>Замовник</w:t>
            </w:r>
            <w:proofErr w:type="spellEnd"/>
            <w:r w:rsidRPr="005E58DD">
              <w:rPr>
                <w:lang w:val="ru-RU"/>
              </w:rPr>
              <w:t xml:space="preserve"> </w:t>
            </w:r>
            <w:proofErr w:type="spellStart"/>
            <w:r w:rsidRPr="005E58DD">
              <w:rPr>
                <w:lang w:val="ru-RU"/>
              </w:rPr>
              <w:t>виконує</w:t>
            </w:r>
            <w:proofErr w:type="spellEnd"/>
            <w:r w:rsidRPr="005E58DD">
              <w:rPr>
                <w:lang w:val="ru-RU"/>
              </w:rPr>
              <w:t xml:space="preserve"> </w:t>
            </w:r>
            <w:proofErr w:type="spellStart"/>
            <w:r w:rsidRPr="005E58DD">
              <w:rPr>
                <w:lang w:val="ru-RU"/>
              </w:rPr>
              <w:t>функції</w:t>
            </w:r>
            <w:proofErr w:type="spellEnd"/>
            <w:r w:rsidRPr="005E58DD">
              <w:rPr>
                <w:lang w:val="ru-RU"/>
              </w:rPr>
              <w:t xml:space="preserve"> </w:t>
            </w:r>
            <w:proofErr w:type="spellStart"/>
            <w:r w:rsidRPr="005E58DD">
              <w:rPr>
                <w:lang w:val="ru-RU"/>
              </w:rPr>
              <w:t>податкового</w:t>
            </w:r>
            <w:proofErr w:type="spellEnd"/>
            <w:r w:rsidRPr="005E58DD">
              <w:rPr>
                <w:lang w:val="ru-RU"/>
              </w:rPr>
              <w:t xml:space="preserve"> агента та </w:t>
            </w:r>
            <w:proofErr w:type="spellStart"/>
            <w:r w:rsidRPr="005E58DD">
              <w:rPr>
                <w:lang w:val="ru-RU"/>
              </w:rPr>
              <w:t>утримує</w:t>
            </w:r>
            <w:proofErr w:type="spellEnd"/>
            <w:r w:rsidRPr="005E58DD">
              <w:rPr>
                <w:lang w:val="ru-RU"/>
              </w:rPr>
              <w:t xml:space="preserve"> </w:t>
            </w:r>
            <w:proofErr w:type="spellStart"/>
            <w:r w:rsidRPr="005E58DD">
              <w:rPr>
                <w:lang w:val="ru-RU"/>
              </w:rPr>
              <w:t>із</w:t>
            </w:r>
            <w:proofErr w:type="spellEnd"/>
            <w:r w:rsidRPr="005E58DD">
              <w:rPr>
                <w:lang w:val="ru-RU"/>
              </w:rPr>
              <w:t xml:space="preserve"> </w:t>
            </w:r>
            <w:proofErr w:type="spellStart"/>
            <w:r w:rsidRPr="005E58DD">
              <w:rPr>
                <w:lang w:val="ru-RU"/>
              </w:rPr>
              <w:t>суми</w:t>
            </w:r>
            <w:proofErr w:type="spellEnd"/>
            <w:r w:rsidRPr="005E58DD">
              <w:rPr>
                <w:lang w:val="ru-RU"/>
              </w:rPr>
              <w:t xml:space="preserve"> </w:t>
            </w:r>
            <w:proofErr w:type="spellStart"/>
            <w:r w:rsidRPr="005E58DD">
              <w:rPr>
                <w:lang w:val="ru-RU"/>
              </w:rPr>
              <w:t>винагороди</w:t>
            </w:r>
            <w:proofErr w:type="spellEnd"/>
            <w:r w:rsidRPr="005E58DD">
              <w:rPr>
                <w:lang w:val="ru-RU"/>
              </w:rPr>
              <w:t xml:space="preserve"> </w:t>
            </w:r>
            <w:proofErr w:type="spellStart"/>
            <w:r w:rsidRPr="005E58DD">
              <w:rPr>
                <w:lang w:val="ru-RU"/>
              </w:rPr>
              <w:t>відповідні</w:t>
            </w:r>
            <w:proofErr w:type="spellEnd"/>
            <w:r w:rsidRPr="005E58DD">
              <w:rPr>
                <w:lang w:val="ru-RU"/>
              </w:rPr>
              <w:t xml:space="preserve"> </w:t>
            </w:r>
            <w:proofErr w:type="spellStart"/>
            <w:r w:rsidRPr="005E58DD">
              <w:rPr>
                <w:lang w:val="ru-RU"/>
              </w:rPr>
              <w:t>податки</w:t>
            </w:r>
            <w:proofErr w:type="spellEnd"/>
            <w:r w:rsidRPr="005E58DD">
              <w:rPr>
                <w:lang w:val="ru-RU"/>
              </w:rPr>
              <w:t xml:space="preserve"> і </w:t>
            </w:r>
            <w:proofErr w:type="spellStart"/>
            <w:r w:rsidRPr="005E58DD">
              <w:rPr>
                <w:lang w:val="ru-RU"/>
              </w:rPr>
              <w:t>збори</w:t>
            </w:r>
            <w:proofErr w:type="spellEnd"/>
            <w:r w:rsidRPr="005E58DD">
              <w:rPr>
                <w:lang w:val="ru-RU"/>
              </w:rPr>
              <w:t>.</w:t>
            </w:r>
          </w:p>
        </w:tc>
        <w:tc>
          <w:tcPr>
            <w:tcW w:w="5159" w:type="dxa"/>
          </w:tcPr>
          <w:p w14:paraId="7FA701A2" w14:textId="77777777" w:rsidR="007A2618" w:rsidRDefault="006E16CE" w:rsidP="005E58DD">
            <w:pPr>
              <w:jc w:val="both"/>
            </w:pPr>
            <w:r>
              <w:lastRenderedPageBreak/>
              <w:t xml:space="preserve">4.6. The Contractor independently pays taxes and fees in accordance with its </w:t>
            </w:r>
            <w:r>
              <w:t xml:space="preserve">chosen taxation system under the current legislation of Ukraine. If the Contractor is an individual </w:t>
            </w:r>
            <w:r>
              <w:lastRenderedPageBreak/>
              <w:t>without entrepreneur status, the Customer acts as a tax agent and withholds the relevant taxes and fees from the remuneration.</w:t>
            </w:r>
          </w:p>
        </w:tc>
      </w:tr>
      <w:tr w:rsidR="007A2618" w14:paraId="671292E0" w14:textId="77777777" w:rsidTr="005E58DD">
        <w:tblPrEx>
          <w:jc w:val="center"/>
        </w:tblPrEx>
        <w:trPr>
          <w:gridAfter w:val="1"/>
          <w:wAfter w:w="138" w:type="dxa"/>
          <w:jc w:val="center"/>
        </w:trPr>
        <w:tc>
          <w:tcPr>
            <w:tcW w:w="5159" w:type="dxa"/>
            <w:gridSpan w:val="2"/>
            <w:shd w:val="clear" w:color="auto" w:fill="F2F2F2"/>
          </w:tcPr>
          <w:p w14:paraId="43657140" w14:textId="77777777" w:rsidR="007A2618" w:rsidRDefault="006E16CE" w:rsidP="005E58DD">
            <w:pPr>
              <w:jc w:val="both"/>
            </w:pPr>
            <w:r>
              <w:rPr>
                <w:b/>
              </w:rPr>
              <w:lastRenderedPageBreak/>
              <w:t>5. Відповідальність Сторін</w:t>
            </w:r>
          </w:p>
        </w:tc>
        <w:tc>
          <w:tcPr>
            <w:tcW w:w="5159" w:type="dxa"/>
            <w:shd w:val="clear" w:color="auto" w:fill="F2F2F2"/>
          </w:tcPr>
          <w:p w14:paraId="25B68B81" w14:textId="77777777" w:rsidR="007A2618" w:rsidRDefault="006E16CE" w:rsidP="005E58DD">
            <w:pPr>
              <w:jc w:val="both"/>
            </w:pPr>
            <w:r>
              <w:rPr>
                <w:b/>
              </w:rPr>
              <w:t>5</w:t>
            </w:r>
            <w:r>
              <w:rPr>
                <w:b/>
              </w:rPr>
              <w:t>. Liability of the Parties</w:t>
            </w:r>
          </w:p>
        </w:tc>
      </w:tr>
      <w:tr w:rsidR="007A2618" w14:paraId="6FE31786" w14:textId="77777777" w:rsidTr="005E58DD">
        <w:tblPrEx>
          <w:jc w:val="center"/>
        </w:tblPrEx>
        <w:trPr>
          <w:gridAfter w:val="1"/>
          <w:wAfter w:w="138" w:type="dxa"/>
          <w:jc w:val="center"/>
        </w:trPr>
        <w:tc>
          <w:tcPr>
            <w:tcW w:w="5159" w:type="dxa"/>
            <w:gridSpan w:val="2"/>
          </w:tcPr>
          <w:p w14:paraId="4E99925C" w14:textId="77777777" w:rsidR="007A2618" w:rsidRPr="005E58DD" w:rsidRDefault="006E16CE" w:rsidP="005E58DD">
            <w:pPr>
              <w:jc w:val="both"/>
              <w:rPr>
                <w:lang w:val="ru-RU"/>
              </w:rPr>
            </w:pPr>
            <w:r w:rsidRPr="005E58DD">
              <w:rPr>
                <w:lang w:val="ru-RU"/>
              </w:rPr>
              <w:t xml:space="preserve">5.1. </w:t>
            </w:r>
            <w:proofErr w:type="spellStart"/>
            <w:r w:rsidRPr="005E58DD">
              <w:rPr>
                <w:lang w:val="ru-RU"/>
              </w:rPr>
              <w:t>Виконавець</w:t>
            </w:r>
            <w:proofErr w:type="spellEnd"/>
            <w:r w:rsidRPr="005E58DD">
              <w:rPr>
                <w:lang w:val="ru-RU"/>
              </w:rPr>
              <w:t xml:space="preserve"> </w:t>
            </w:r>
            <w:proofErr w:type="spellStart"/>
            <w:r w:rsidRPr="005E58DD">
              <w:rPr>
                <w:lang w:val="ru-RU"/>
              </w:rPr>
              <w:t>несе</w:t>
            </w:r>
            <w:proofErr w:type="spellEnd"/>
            <w:r w:rsidRPr="005E58DD">
              <w:rPr>
                <w:lang w:val="ru-RU"/>
              </w:rPr>
              <w:t xml:space="preserve"> </w:t>
            </w:r>
            <w:proofErr w:type="spellStart"/>
            <w:r w:rsidRPr="005E58DD">
              <w:rPr>
                <w:lang w:val="ru-RU"/>
              </w:rPr>
              <w:t>відповідальність</w:t>
            </w:r>
            <w:proofErr w:type="spellEnd"/>
            <w:r w:rsidRPr="005E58DD">
              <w:rPr>
                <w:lang w:val="ru-RU"/>
              </w:rPr>
              <w:t xml:space="preserve">, </w:t>
            </w:r>
            <w:proofErr w:type="spellStart"/>
            <w:r w:rsidRPr="005E58DD">
              <w:rPr>
                <w:lang w:val="ru-RU"/>
              </w:rPr>
              <w:t>передбачену</w:t>
            </w:r>
            <w:proofErr w:type="spellEnd"/>
            <w:r w:rsidRPr="005E58DD">
              <w:rPr>
                <w:lang w:val="ru-RU"/>
              </w:rPr>
              <w:t xml:space="preserve"> </w:t>
            </w:r>
            <w:proofErr w:type="spellStart"/>
            <w:r w:rsidRPr="005E58DD">
              <w:rPr>
                <w:lang w:val="ru-RU"/>
              </w:rPr>
              <w:t>законодавством</w:t>
            </w:r>
            <w:proofErr w:type="spellEnd"/>
            <w:r w:rsidRPr="005E58DD">
              <w:rPr>
                <w:lang w:val="ru-RU"/>
              </w:rPr>
              <w:t xml:space="preserve"> </w:t>
            </w:r>
            <w:proofErr w:type="spellStart"/>
            <w:r w:rsidRPr="005E58DD">
              <w:rPr>
                <w:lang w:val="ru-RU"/>
              </w:rPr>
              <w:t>України</w:t>
            </w:r>
            <w:proofErr w:type="spellEnd"/>
            <w:r w:rsidRPr="005E58DD">
              <w:rPr>
                <w:lang w:val="ru-RU"/>
              </w:rPr>
              <w:t xml:space="preserve">, за </w:t>
            </w:r>
            <w:proofErr w:type="spellStart"/>
            <w:r w:rsidRPr="005E58DD">
              <w:rPr>
                <w:lang w:val="ru-RU"/>
              </w:rPr>
              <w:t>якість</w:t>
            </w:r>
            <w:proofErr w:type="spellEnd"/>
            <w:r w:rsidRPr="005E58DD">
              <w:rPr>
                <w:lang w:val="ru-RU"/>
              </w:rPr>
              <w:t xml:space="preserve"> і </w:t>
            </w:r>
            <w:proofErr w:type="spellStart"/>
            <w:r w:rsidRPr="005E58DD">
              <w:rPr>
                <w:lang w:val="ru-RU"/>
              </w:rPr>
              <w:t>своєчасність</w:t>
            </w:r>
            <w:proofErr w:type="spellEnd"/>
            <w:r w:rsidRPr="005E58DD">
              <w:rPr>
                <w:lang w:val="ru-RU"/>
              </w:rPr>
              <w:t xml:space="preserve"> </w:t>
            </w:r>
            <w:proofErr w:type="spellStart"/>
            <w:r w:rsidRPr="005E58DD">
              <w:rPr>
                <w:lang w:val="ru-RU"/>
              </w:rPr>
              <w:t>надання</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та за </w:t>
            </w:r>
            <w:proofErr w:type="spellStart"/>
            <w:r w:rsidRPr="005E58DD">
              <w:rPr>
                <w:lang w:val="ru-RU"/>
              </w:rPr>
              <w:t>дотримання</w:t>
            </w:r>
            <w:proofErr w:type="spellEnd"/>
            <w:r w:rsidRPr="005E58DD">
              <w:rPr>
                <w:lang w:val="ru-RU"/>
              </w:rPr>
              <w:t xml:space="preserve"> </w:t>
            </w:r>
            <w:proofErr w:type="spellStart"/>
            <w:r w:rsidRPr="005E58DD">
              <w:rPr>
                <w:lang w:val="ru-RU"/>
              </w:rPr>
              <w:t>письмових</w:t>
            </w:r>
            <w:proofErr w:type="spellEnd"/>
            <w:r w:rsidRPr="005E58DD">
              <w:rPr>
                <w:lang w:val="ru-RU"/>
              </w:rPr>
              <w:t xml:space="preserve"> </w:t>
            </w:r>
            <w:proofErr w:type="spellStart"/>
            <w:r w:rsidRPr="005E58DD">
              <w:rPr>
                <w:lang w:val="ru-RU"/>
              </w:rPr>
              <w:t>вказівок</w:t>
            </w:r>
            <w:proofErr w:type="spellEnd"/>
            <w:r w:rsidRPr="005E58DD">
              <w:rPr>
                <w:lang w:val="ru-RU"/>
              </w:rPr>
              <w:t xml:space="preserve"> </w:t>
            </w:r>
            <w:proofErr w:type="spellStart"/>
            <w:r w:rsidRPr="005E58DD">
              <w:rPr>
                <w:lang w:val="ru-RU"/>
              </w:rPr>
              <w:t>Замовника</w:t>
            </w:r>
            <w:proofErr w:type="spellEnd"/>
            <w:r w:rsidRPr="005E58DD">
              <w:rPr>
                <w:lang w:val="ru-RU"/>
              </w:rPr>
              <w:t>.</w:t>
            </w:r>
          </w:p>
        </w:tc>
        <w:tc>
          <w:tcPr>
            <w:tcW w:w="5159" w:type="dxa"/>
          </w:tcPr>
          <w:p w14:paraId="7490BE57" w14:textId="77777777" w:rsidR="007A2618" w:rsidRDefault="006E16CE" w:rsidP="005E58DD">
            <w:pPr>
              <w:jc w:val="both"/>
            </w:pPr>
            <w:r>
              <w:t>5.1. The Contractor is liable, as provided by the legislation of U</w:t>
            </w:r>
            <w:r>
              <w:t>kraine, for the quality and timeliness of the services and for compliance with the Customer’s written instructions.</w:t>
            </w:r>
          </w:p>
        </w:tc>
      </w:tr>
      <w:tr w:rsidR="007A2618" w14:paraId="55D73B41" w14:textId="77777777" w:rsidTr="005E58DD">
        <w:tblPrEx>
          <w:jc w:val="center"/>
        </w:tblPrEx>
        <w:trPr>
          <w:gridAfter w:val="1"/>
          <w:wAfter w:w="138" w:type="dxa"/>
          <w:jc w:val="center"/>
        </w:trPr>
        <w:tc>
          <w:tcPr>
            <w:tcW w:w="5159" w:type="dxa"/>
            <w:gridSpan w:val="2"/>
          </w:tcPr>
          <w:p w14:paraId="760A5CB3" w14:textId="77777777" w:rsidR="007A2618" w:rsidRPr="005E58DD" w:rsidRDefault="006E16CE" w:rsidP="005E58DD">
            <w:pPr>
              <w:jc w:val="both"/>
              <w:rPr>
                <w:lang w:val="ru-RU"/>
              </w:rPr>
            </w:pPr>
            <w:r w:rsidRPr="005E58DD">
              <w:rPr>
                <w:lang w:val="ru-RU"/>
              </w:rPr>
              <w:t xml:space="preserve">5.2. У </w:t>
            </w:r>
            <w:proofErr w:type="spellStart"/>
            <w:r w:rsidRPr="005E58DD">
              <w:rPr>
                <w:lang w:val="ru-RU"/>
              </w:rPr>
              <w:t>разі</w:t>
            </w:r>
            <w:proofErr w:type="spellEnd"/>
            <w:r w:rsidRPr="005E58DD">
              <w:rPr>
                <w:lang w:val="ru-RU"/>
              </w:rPr>
              <w:t xml:space="preserve"> </w:t>
            </w:r>
            <w:proofErr w:type="spellStart"/>
            <w:r w:rsidRPr="005E58DD">
              <w:rPr>
                <w:lang w:val="ru-RU"/>
              </w:rPr>
              <w:t>прострочення</w:t>
            </w:r>
            <w:proofErr w:type="spellEnd"/>
            <w:r w:rsidRPr="005E58DD">
              <w:rPr>
                <w:lang w:val="ru-RU"/>
              </w:rPr>
              <w:t xml:space="preserve"> оплати </w:t>
            </w:r>
            <w:proofErr w:type="spellStart"/>
            <w:r w:rsidRPr="005E58DD">
              <w:rPr>
                <w:lang w:val="ru-RU"/>
              </w:rPr>
              <w:t>більш</w:t>
            </w:r>
            <w:proofErr w:type="spellEnd"/>
            <w:r w:rsidRPr="005E58DD">
              <w:rPr>
                <w:lang w:val="ru-RU"/>
              </w:rPr>
              <w:t xml:space="preserve"> </w:t>
            </w:r>
            <w:proofErr w:type="spellStart"/>
            <w:r w:rsidRPr="005E58DD">
              <w:rPr>
                <w:lang w:val="ru-RU"/>
              </w:rPr>
              <w:t>ніж</w:t>
            </w:r>
            <w:proofErr w:type="spellEnd"/>
            <w:r w:rsidRPr="005E58DD">
              <w:rPr>
                <w:lang w:val="ru-RU"/>
              </w:rPr>
              <w:t xml:space="preserve"> на 5 (</w:t>
            </w:r>
            <w:proofErr w:type="spellStart"/>
            <w:r w:rsidRPr="005E58DD">
              <w:rPr>
                <w:lang w:val="ru-RU"/>
              </w:rPr>
              <w:t>п’ять</w:t>
            </w:r>
            <w:proofErr w:type="spellEnd"/>
            <w:r w:rsidRPr="005E58DD">
              <w:rPr>
                <w:lang w:val="ru-RU"/>
              </w:rPr>
              <w:t xml:space="preserve">) </w:t>
            </w:r>
            <w:proofErr w:type="spellStart"/>
            <w:r w:rsidRPr="005E58DD">
              <w:rPr>
                <w:lang w:val="ru-RU"/>
              </w:rPr>
              <w:t>робочих</w:t>
            </w:r>
            <w:proofErr w:type="spellEnd"/>
            <w:r w:rsidRPr="005E58DD">
              <w:rPr>
                <w:lang w:val="ru-RU"/>
              </w:rPr>
              <w:t xml:space="preserve"> </w:t>
            </w:r>
            <w:proofErr w:type="spellStart"/>
            <w:r w:rsidRPr="005E58DD">
              <w:rPr>
                <w:lang w:val="ru-RU"/>
              </w:rPr>
              <w:t>днів</w:t>
            </w:r>
            <w:proofErr w:type="spellEnd"/>
            <w:r w:rsidRPr="005E58DD">
              <w:rPr>
                <w:lang w:val="ru-RU"/>
              </w:rPr>
              <w:t xml:space="preserve"> </w:t>
            </w:r>
            <w:proofErr w:type="spellStart"/>
            <w:r w:rsidRPr="005E58DD">
              <w:rPr>
                <w:lang w:val="ru-RU"/>
              </w:rPr>
              <w:t>Замовник</w:t>
            </w:r>
            <w:proofErr w:type="spellEnd"/>
            <w:r w:rsidRPr="005E58DD">
              <w:rPr>
                <w:lang w:val="ru-RU"/>
              </w:rPr>
              <w:t xml:space="preserve"> </w:t>
            </w:r>
            <w:proofErr w:type="spellStart"/>
            <w:r w:rsidRPr="005E58DD">
              <w:rPr>
                <w:lang w:val="ru-RU"/>
              </w:rPr>
              <w:t>сплачує</w:t>
            </w:r>
            <w:proofErr w:type="spellEnd"/>
            <w:r w:rsidRPr="005E58DD">
              <w:rPr>
                <w:lang w:val="ru-RU"/>
              </w:rPr>
              <w:t xml:space="preserve"> </w:t>
            </w:r>
            <w:proofErr w:type="spellStart"/>
            <w:r w:rsidRPr="005E58DD">
              <w:rPr>
                <w:lang w:val="ru-RU"/>
              </w:rPr>
              <w:t>Виконавцю</w:t>
            </w:r>
            <w:proofErr w:type="spellEnd"/>
            <w:r w:rsidRPr="005E58DD">
              <w:rPr>
                <w:lang w:val="ru-RU"/>
              </w:rPr>
              <w:t xml:space="preserve"> пеню в </w:t>
            </w:r>
            <w:proofErr w:type="spellStart"/>
            <w:r w:rsidRPr="005E58DD">
              <w:rPr>
                <w:lang w:val="ru-RU"/>
              </w:rPr>
              <w:t>розмірі</w:t>
            </w:r>
            <w:proofErr w:type="spellEnd"/>
            <w:r w:rsidRPr="005E58DD">
              <w:rPr>
                <w:lang w:val="ru-RU"/>
              </w:rPr>
              <w:t xml:space="preserve"> </w:t>
            </w:r>
            <w:proofErr w:type="spellStart"/>
            <w:r w:rsidRPr="005E58DD">
              <w:rPr>
                <w:lang w:val="ru-RU"/>
              </w:rPr>
              <w:t>подвійної</w:t>
            </w:r>
            <w:proofErr w:type="spellEnd"/>
            <w:r w:rsidRPr="005E58DD">
              <w:rPr>
                <w:lang w:val="ru-RU"/>
              </w:rPr>
              <w:t xml:space="preserve"> </w:t>
            </w:r>
            <w:proofErr w:type="spellStart"/>
            <w:r w:rsidRPr="005E58DD">
              <w:rPr>
                <w:lang w:val="ru-RU"/>
              </w:rPr>
              <w:t>облікової</w:t>
            </w:r>
            <w:proofErr w:type="spellEnd"/>
            <w:r w:rsidRPr="005E58DD">
              <w:rPr>
                <w:lang w:val="ru-RU"/>
              </w:rPr>
              <w:t xml:space="preserve"> ставки НБ</w:t>
            </w:r>
            <w:r w:rsidRPr="005E58DD">
              <w:rPr>
                <w:lang w:val="ru-RU"/>
              </w:rPr>
              <w:t xml:space="preserve">У </w:t>
            </w:r>
            <w:proofErr w:type="spellStart"/>
            <w:r w:rsidRPr="005E58DD">
              <w:rPr>
                <w:lang w:val="ru-RU"/>
              </w:rPr>
              <w:t>від</w:t>
            </w:r>
            <w:proofErr w:type="spellEnd"/>
            <w:r w:rsidRPr="005E58DD">
              <w:rPr>
                <w:lang w:val="ru-RU"/>
              </w:rPr>
              <w:t xml:space="preserve"> </w:t>
            </w:r>
            <w:proofErr w:type="spellStart"/>
            <w:r w:rsidRPr="005E58DD">
              <w:rPr>
                <w:lang w:val="ru-RU"/>
              </w:rPr>
              <w:t>простроченої</w:t>
            </w:r>
            <w:proofErr w:type="spellEnd"/>
            <w:r w:rsidRPr="005E58DD">
              <w:rPr>
                <w:lang w:val="ru-RU"/>
              </w:rPr>
              <w:t xml:space="preserve"> </w:t>
            </w:r>
            <w:proofErr w:type="spellStart"/>
            <w:r w:rsidRPr="005E58DD">
              <w:rPr>
                <w:lang w:val="ru-RU"/>
              </w:rPr>
              <w:t>суми</w:t>
            </w:r>
            <w:proofErr w:type="spellEnd"/>
            <w:r w:rsidRPr="005E58DD">
              <w:rPr>
                <w:lang w:val="ru-RU"/>
              </w:rPr>
              <w:t xml:space="preserve"> за </w:t>
            </w:r>
            <w:proofErr w:type="spellStart"/>
            <w:r w:rsidRPr="005E58DD">
              <w:rPr>
                <w:lang w:val="ru-RU"/>
              </w:rPr>
              <w:t>кожний</w:t>
            </w:r>
            <w:proofErr w:type="spellEnd"/>
            <w:r w:rsidRPr="005E58DD">
              <w:rPr>
                <w:lang w:val="ru-RU"/>
              </w:rPr>
              <w:t xml:space="preserve"> день </w:t>
            </w:r>
            <w:proofErr w:type="spellStart"/>
            <w:r w:rsidRPr="005E58DD">
              <w:rPr>
                <w:lang w:val="ru-RU"/>
              </w:rPr>
              <w:t>прострочення</w:t>
            </w:r>
            <w:proofErr w:type="spellEnd"/>
            <w:r w:rsidRPr="005E58DD">
              <w:rPr>
                <w:lang w:val="ru-RU"/>
              </w:rPr>
              <w:t>.</w:t>
            </w:r>
          </w:p>
        </w:tc>
        <w:tc>
          <w:tcPr>
            <w:tcW w:w="5159" w:type="dxa"/>
          </w:tcPr>
          <w:p w14:paraId="069323F6" w14:textId="77777777" w:rsidR="007A2618" w:rsidRDefault="006E16CE" w:rsidP="005E58DD">
            <w:pPr>
              <w:jc w:val="both"/>
            </w:pPr>
            <w:r>
              <w:t>5.2. In case of a payment delay of more than 5 (five) working days, the Customer shall pay the Contractor a penalty of double the NBU discount rate on the overdue amount for each day of delay.</w:t>
            </w:r>
          </w:p>
        </w:tc>
      </w:tr>
      <w:tr w:rsidR="007A2618" w14:paraId="6075C0C1" w14:textId="77777777" w:rsidTr="005E58DD">
        <w:tblPrEx>
          <w:jc w:val="center"/>
        </w:tblPrEx>
        <w:trPr>
          <w:gridAfter w:val="1"/>
          <w:wAfter w:w="138" w:type="dxa"/>
          <w:jc w:val="center"/>
        </w:trPr>
        <w:tc>
          <w:tcPr>
            <w:tcW w:w="5159" w:type="dxa"/>
            <w:gridSpan w:val="2"/>
          </w:tcPr>
          <w:p w14:paraId="3D0910DE" w14:textId="77777777" w:rsidR="007A2618" w:rsidRPr="005E58DD" w:rsidRDefault="006E16CE" w:rsidP="005E58DD">
            <w:pPr>
              <w:jc w:val="both"/>
              <w:rPr>
                <w:lang w:val="ru-RU"/>
              </w:rPr>
            </w:pPr>
            <w:r w:rsidRPr="005E58DD">
              <w:rPr>
                <w:lang w:val="ru-RU"/>
              </w:rPr>
              <w:t xml:space="preserve">5.3. За </w:t>
            </w:r>
            <w:proofErr w:type="spellStart"/>
            <w:r w:rsidRPr="005E58DD">
              <w:rPr>
                <w:lang w:val="ru-RU"/>
              </w:rPr>
              <w:t>н</w:t>
            </w:r>
            <w:r w:rsidRPr="005E58DD">
              <w:rPr>
                <w:lang w:val="ru-RU"/>
              </w:rPr>
              <w:t>евиконання</w:t>
            </w:r>
            <w:proofErr w:type="spellEnd"/>
            <w:r w:rsidRPr="005E58DD">
              <w:rPr>
                <w:lang w:val="ru-RU"/>
              </w:rPr>
              <w:t xml:space="preserve">, </w:t>
            </w:r>
            <w:proofErr w:type="spellStart"/>
            <w:r w:rsidRPr="005E58DD">
              <w:rPr>
                <w:lang w:val="ru-RU"/>
              </w:rPr>
              <w:t>неповне</w:t>
            </w:r>
            <w:proofErr w:type="spellEnd"/>
            <w:r w:rsidRPr="005E58DD">
              <w:rPr>
                <w:lang w:val="ru-RU"/>
              </w:rPr>
              <w:t xml:space="preserve"> </w:t>
            </w:r>
            <w:proofErr w:type="spellStart"/>
            <w:r w:rsidRPr="005E58DD">
              <w:rPr>
                <w:lang w:val="ru-RU"/>
              </w:rPr>
              <w:t>чи</w:t>
            </w:r>
            <w:proofErr w:type="spellEnd"/>
            <w:r w:rsidRPr="005E58DD">
              <w:rPr>
                <w:lang w:val="ru-RU"/>
              </w:rPr>
              <w:t xml:space="preserve"> </w:t>
            </w:r>
            <w:proofErr w:type="spellStart"/>
            <w:r w:rsidRPr="005E58DD">
              <w:rPr>
                <w:lang w:val="ru-RU"/>
              </w:rPr>
              <w:t>неналежне</w:t>
            </w:r>
            <w:proofErr w:type="spellEnd"/>
            <w:r w:rsidRPr="005E58DD">
              <w:rPr>
                <w:lang w:val="ru-RU"/>
              </w:rPr>
              <w:t xml:space="preserve"> </w:t>
            </w:r>
            <w:proofErr w:type="spellStart"/>
            <w:r w:rsidRPr="005E58DD">
              <w:rPr>
                <w:lang w:val="ru-RU"/>
              </w:rPr>
              <w:t>виконання</w:t>
            </w:r>
            <w:proofErr w:type="spellEnd"/>
            <w:r w:rsidRPr="005E58DD">
              <w:rPr>
                <w:lang w:val="ru-RU"/>
              </w:rPr>
              <w:t xml:space="preserve"> </w:t>
            </w:r>
            <w:proofErr w:type="spellStart"/>
            <w:r w:rsidRPr="005E58DD">
              <w:rPr>
                <w:lang w:val="ru-RU"/>
              </w:rPr>
              <w:t>зобов’язань</w:t>
            </w:r>
            <w:proofErr w:type="spellEnd"/>
            <w:r w:rsidRPr="005E58DD">
              <w:rPr>
                <w:lang w:val="ru-RU"/>
              </w:rPr>
              <w:t xml:space="preserve"> </w:t>
            </w:r>
            <w:proofErr w:type="spellStart"/>
            <w:r w:rsidRPr="005E58DD">
              <w:rPr>
                <w:lang w:val="ru-RU"/>
              </w:rPr>
              <w:t>Сторони</w:t>
            </w:r>
            <w:proofErr w:type="spellEnd"/>
            <w:r w:rsidRPr="005E58DD">
              <w:rPr>
                <w:lang w:val="ru-RU"/>
              </w:rPr>
              <w:t xml:space="preserve"> </w:t>
            </w:r>
            <w:proofErr w:type="spellStart"/>
            <w:r w:rsidRPr="005E58DD">
              <w:rPr>
                <w:lang w:val="ru-RU"/>
              </w:rPr>
              <w:t>несуть</w:t>
            </w:r>
            <w:proofErr w:type="spellEnd"/>
            <w:r w:rsidRPr="005E58DD">
              <w:rPr>
                <w:lang w:val="ru-RU"/>
              </w:rPr>
              <w:t xml:space="preserve"> </w:t>
            </w:r>
            <w:proofErr w:type="spellStart"/>
            <w:r w:rsidRPr="005E58DD">
              <w:rPr>
                <w:lang w:val="ru-RU"/>
              </w:rPr>
              <w:t>відповідальність</w:t>
            </w:r>
            <w:proofErr w:type="spellEnd"/>
            <w:r w:rsidRPr="005E58DD">
              <w:rPr>
                <w:lang w:val="ru-RU"/>
              </w:rPr>
              <w:t xml:space="preserve"> </w:t>
            </w:r>
            <w:proofErr w:type="spellStart"/>
            <w:r w:rsidRPr="005E58DD">
              <w:rPr>
                <w:lang w:val="ru-RU"/>
              </w:rPr>
              <w:t>відповідно</w:t>
            </w:r>
            <w:proofErr w:type="spellEnd"/>
            <w:r w:rsidRPr="005E58DD">
              <w:rPr>
                <w:lang w:val="ru-RU"/>
              </w:rPr>
              <w:t xml:space="preserve"> до чинного </w:t>
            </w:r>
            <w:proofErr w:type="spellStart"/>
            <w:r w:rsidRPr="005E58DD">
              <w:rPr>
                <w:lang w:val="ru-RU"/>
              </w:rPr>
              <w:t>законодавства</w:t>
            </w:r>
            <w:proofErr w:type="spellEnd"/>
            <w:r w:rsidRPr="005E58DD">
              <w:rPr>
                <w:lang w:val="ru-RU"/>
              </w:rPr>
              <w:t>.</w:t>
            </w:r>
          </w:p>
        </w:tc>
        <w:tc>
          <w:tcPr>
            <w:tcW w:w="5159" w:type="dxa"/>
          </w:tcPr>
          <w:p w14:paraId="1FD8EFD7" w14:textId="77777777" w:rsidR="007A2618" w:rsidRDefault="006E16CE" w:rsidP="005E58DD">
            <w:pPr>
              <w:jc w:val="both"/>
            </w:pPr>
            <w:r>
              <w:t>5.3. For non-performance, incomplete or improper performance of obligations, the Parties bear liability in accordance with current l</w:t>
            </w:r>
            <w:r>
              <w:t>egislation.</w:t>
            </w:r>
          </w:p>
        </w:tc>
      </w:tr>
      <w:tr w:rsidR="007A2618" w14:paraId="25D27264" w14:textId="77777777" w:rsidTr="005E58DD">
        <w:tblPrEx>
          <w:jc w:val="center"/>
        </w:tblPrEx>
        <w:trPr>
          <w:gridAfter w:val="1"/>
          <w:wAfter w:w="138" w:type="dxa"/>
          <w:jc w:val="center"/>
        </w:trPr>
        <w:tc>
          <w:tcPr>
            <w:tcW w:w="5159" w:type="dxa"/>
            <w:gridSpan w:val="2"/>
          </w:tcPr>
          <w:p w14:paraId="2070880D" w14:textId="77777777" w:rsidR="007A2618" w:rsidRPr="005E58DD" w:rsidRDefault="006E16CE" w:rsidP="005E58DD">
            <w:pPr>
              <w:jc w:val="both"/>
              <w:rPr>
                <w:lang w:val="ru-RU"/>
              </w:rPr>
            </w:pPr>
            <w:r w:rsidRPr="005E58DD">
              <w:rPr>
                <w:lang w:val="ru-RU"/>
              </w:rPr>
              <w:t xml:space="preserve">5.4. У </w:t>
            </w:r>
            <w:proofErr w:type="spellStart"/>
            <w:r w:rsidRPr="005E58DD">
              <w:rPr>
                <w:lang w:val="ru-RU"/>
              </w:rPr>
              <w:t>разі</w:t>
            </w:r>
            <w:proofErr w:type="spellEnd"/>
            <w:r w:rsidRPr="005E58DD">
              <w:rPr>
                <w:lang w:val="ru-RU"/>
              </w:rPr>
              <w:t xml:space="preserve"> </w:t>
            </w:r>
            <w:proofErr w:type="spellStart"/>
            <w:r w:rsidRPr="005E58DD">
              <w:rPr>
                <w:lang w:val="ru-RU"/>
              </w:rPr>
              <w:t>використання</w:t>
            </w:r>
            <w:proofErr w:type="spellEnd"/>
            <w:r w:rsidRPr="005E58DD">
              <w:rPr>
                <w:lang w:val="ru-RU"/>
              </w:rPr>
              <w:t xml:space="preserve"> </w:t>
            </w:r>
            <w:proofErr w:type="spellStart"/>
            <w:r w:rsidRPr="005E58DD">
              <w:rPr>
                <w:lang w:val="ru-RU"/>
              </w:rPr>
              <w:t>коштів</w:t>
            </w:r>
            <w:proofErr w:type="spellEnd"/>
            <w:r w:rsidRPr="005E58DD">
              <w:rPr>
                <w:lang w:val="ru-RU"/>
              </w:rPr>
              <w:t xml:space="preserve"> </w:t>
            </w:r>
            <w:proofErr w:type="spellStart"/>
            <w:r w:rsidRPr="005E58DD">
              <w:rPr>
                <w:lang w:val="ru-RU"/>
              </w:rPr>
              <w:t>неналежно</w:t>
            </w:r>
            <w:proofErr w:type="spellEnd"/>
            <w:r w:rsidRPr="005E58DD">
              <w:rPr>
                <w:lang w:val="ru-RU"/>
              </w:rPr>
              <w:t xml:space="preserve">, незаконно </w:t>
            </w:r>
            <w:proofErr w:type="spellStart"/>
            <w:r w:rsidRPr="005E58DD">
              <w:rPr>
                <w:lang w:val="ru-RU"/>
              </w:rPr>
              <w:t>або</w:t>
            </w:r>
            <w:proofErr w:type="spellEnd"/>
            <w:r w:rsidRPr="005E58DD">
              <w:rPr>
                <w:lang w:val="ru-RU"/>
              </w:rPr>
              <w:t xml:space="preserve"> </w:t>
            </w:r>
            <w:proofErr w:type="spellStart"/>
            <w:r w:rsidRPr="005E58DD">
              <w:rPr>
                <w:lang w:val="ru-RU"/>
              </w:rPr>
              <w:t>всупереч</w:t>
            </w:r>
            <w:proofErr w:type="spellEnd"/>
            <w:r w:rsidRPr="005E58DD">
              <w:rPr>
                <w:lang w:val="ru-RU"/>
              </w:rPr>
              <w:t xml:space="preserve"> </w:t>
            </w:r>
            <w:proofErr w:type="spellStart"/>
            <w:r w:rsidRPr="005E58DD">
              <w:rPr>
                <w:lang w:val="ru-RU"/>
              </w:rPr>
              <w:t>умовам</w:t>
            </w:r>
            <w:proofErr w:type="spellEnd"/>
            <w:r w:rsidRPr="005E58DD">
              <w:rPr>
                <w:lang w:val="ru-RU"/>
              </w:rPr>
              <w:t xml:space="preserve"> </w:t>
            </w:r>
            <w:proofErr w:type="spellStart"/>
            <w:r w:rsidRPr="005E58DD">
              <w:rPr>
                <w:lang w:val="ru-RU"/>
              </w:rPr>
              <w:t>Грантової</w:t>
            </w:r>
            <w:proofErr w:type="spellEnd"/>
            <w:r w:rsidRPr="005E58DD">
              <w:rPr>
                <w:lang w:val="ru-RU"/>
              </w:rPr>
              <w:t xml:space="preserve"> угоди, </w:t>
            </w:r>
            <w:proofErr w:type="spellStart"/>
            <w:r w:rsidRPr="005E58DD">
              <w:rPr>
                <w:lang w:val="ru-RU"/>
              </w:rPr>
              <w:t>цього</w:t>
            </w:r>
            <w:proofErr w:type="spellEnd"/>
            <w:r w:rsidRPr="005E58DD">
              <w:rPr>
                <w:lang w:val="ru-RU"/>
              </w:rPr>
              <w:t xml:space="preserve"> Договору </w:t>
            </w:r>
            <w:proofErr w:type="spellStart"/>
            <w:r w:rsidRPr="005E58DD">
              <w:rPr>
                <w:lang w:val="ru-RU"/>
              </w:rPr>
              <w:t>чи</w:t>
            </w:r>
            <w:proofErr w:type="spellEnd"/>
            <w:r w:rsidRPr="005E58DD">
              <w:rPr>
                <w:lang w:val="ru-RU"/>
              </w:rPr>
              <w:t xml:space="preserve"> </w:t>
            </w:r>
            <w:proofErr w:type="spellStart"/>
            <w:r w:rsidRPr="005E58DD">
              <w:rPr>
                <w:lang w:val="ru-RU"/>
              </w:rPr>
              <w:t>законодавству</w:t>
            </w:r>
            <w:proofErr w:type="spellEnd"/>
            <w:r w:rsidRPr="005E58DD">
              <w:rPr>
                <w:lang w:val="ru-RU"/>
              </w:rPr>
              <w:t xml:space="preserve"> </w:t>
            </w:r>
            <w:proofErr w:type="spellStart"/>
            <w:r w:rsidRPr="005E58DD">
              <w:rPr>
                <w:lang w:val="ru-RU"/>
              </w:rPr>
              <w:t>Виконавець</w:t>
            </w:r>
            <w:proofErr w:type="spellEnd"/>
            <w:r w:rsidRPr="005E58DD">
              <w:rPr>
                <w:lang w:val="ru-RU"/>
              </w:rPr>
              <w:t xml:space="preserve"> </w:t>
            </w:r>
            <w:proofErr w:type="spellStart"/>
            <w:r w:rsidRPr="005E58DD">
              <w:rPr>
                <w:lang w:val="ru-RU"/>
              </w:rPr>
              <w:t>зобов’язаний</w:t>
            </w:r>
            <w:proofErr w:type="spellEnd"/>
            <w:r w:rsidRPr="005E58DD">
              <w:rPr>
                <w:lang w:val="ru-RU"/>
              </w:rPr>
              <w:t xml:space="preserve"> </w:t>
            </w:r>
            <w:proofErr w:type="spellStart"/>
            <w:r w:rsidRPr="005E58DD">
              <w:rPr>
                <w:lang w:val="ru-RU"/>
              </w:rPr>
              <w:t>невідкладно</w:t>
            </w:r>
            <w:proofErr w:type="spellEnd"/>
            <w:r w:rsidRPr="005E58DD">
              <w:rPr>
                <w:lang w:val="ru-RU"/>
              </w:rPr>
              <w:t xml:space="preserve"> </w:t>
            </w:r>
            <w:proofErr w:type="spellStart"/>
            <w:r w:rsidRPr="005E58DD">
              <w:rPr>
                <w:lang w:val="ru-RU"/>
              </w:rPr>
              <w:t>повернути</w:t>
            </w:r>
            <w:proofErr w:type="spellEnd"/>
            <w:r w:rsidRPr="005E58DD">
              <w:rPr>
                <w:lang w:val="ru-RU"/>
              </w:rPr>
              <w:t xml:space="preserve"> </w:t>
            </w:r>
            <w:proofErr w:type="spellStart"/>
            <w:r w:rsidRPr="005E58DD">
              <w:rPr>
                <w:lang w:val="ru-RU"/>
              </w:rPr>
              <w:t>відповідні</w:t>
            </w:r>
            <w:proofErr w:type="spellEnd"/>
            <w:r w:rsidRPr="005E58DD">
              <w:rPr>
                <w:lang w:val="ru-RU"/>
              </w:rPr>
              <w:t xml:space="preserve"> </w:t>
            </w:r>
            <w:proofErr w:type="spellStart"/>
            <w:r w:rsidRPr="005E58DD">
              <w:rPr>
                <w:lang w:val="ru-RU"/>
              </w:rPr>
              <w:t>кошти</w:t>
            </w:r>
            <w:proofErr w:type="spellEnd"/>
            <w:r w:rsidRPr="005E58DD">
              <w:rPr>
                <w:lang w:val="ru-RU"/>
              </w:rPr>
              <w:t xml:space="preserve">. У </w:t>
            </w:r>
            <w:proofErr w:type="spellStart"/>
            <w:r w:rsidRPr="005E58DD">
              <w:rPr>
                <w:lang w:val="ru-RU"/>
              </w:rPr>
              <w:t>разі</w:t>
            </w:r>
            <w:proofErr w:type="spellEnd"/>
            <w:r w:rsidRPr="005E58DD">
              <w:rPr>
                <w:lang w:val="ru-RU"/>
              </w:rPr>
              <w:t xml:space="preserve"> </w:t>
            </w:r>
            <w:proofErr w:type="spellStart"/>
            <w:r w:rsidRPr="005E58DD">
              <w:rPr>
                <w:lang w:val="ru-RU"/>
              </w:rPr>
              <w:t>порушення</w:t>
            </w:r>
            <w:proofErr w:type="spellEnd"/>
            <w:r w:rsidRPr="005E58DD">
              <w:rPr>
                <w:lang w:val="ru-RU"/>
              </w:rPr>
              <w:t xml:space="preserve"> </w:t>
            </w:r>
            <w:proofErr w:type="spellStart"/>
            <w:r w:rsidRPr="005E58DD">
              <w:rPr>
                <w:lang w:val="ru-RU"/>
              </w:rPr>
              <w:t>антикорупційних</w:t>
            </w:r>
            <w:proofErr w:type="spellEnd"/>
            <w:r w:rsidRPr="005E58DD">
              <w:rPr>
                <w:lang w:val="ru-RU"/>
              </w:rPr>
              <w:t xml:space="preserve"> </w:t>
            </w:r>
            <w:proofErr w:type="spellStart"/>
            <w:r w:rsidRPr="005E58DD">
              <w:rPr>
                <w:lang w:val="ru-RU"/>
              </w:rPr>
              <w:t>вимог</w:t>
            </w:r>
            <w:proofErr w:type="spellEnd"/>
            <w:r w:rsidRPr="005E58DD">
              <w:rPr>
                <w:lang w:val="ru-RU"/>
              </w:rPr>
              <w:t xml:space="preserve">, </w:t>
            </w:r>
            <w:proofErr w:type="spellStart"/>
            <w:r w:rsidRPr="005E58DD">
              <w:rPr>
                <w:lang w:val="ru-RU"/>
              </w:rPr>
              <w:t>вимог</w:t>
            </w:r>
            <w:proofErr w:type="spellEnd"/>
            <w:r w:rsidRPr="005E58DD">
              <w:rPr>
                <w:lang w:val="ru-RU"/>
              </w:rPr>
              <w:t xml:space="preserve"> </w:t>
            </w:r>
            <w:proofErr w:type="spellStart"/>
            <w:r w:rsidRPr="005E58DD">
              <w:rPr>
                <w:lang w:val="ru-RU"/>
              </w:rPr>
              <w:t>конфіденцій</w:t>
            </w:r>
            <w:r w:rsidRPr="005E58DD">
              <w:rPr>
                <w:lang w:val="ru-RU"/>
              </w:rPr>
              <w:t>ності</w:t>
            </w:r>
            <w:proofErr w:type="spellEnd"/>
            <w:r w:rsidRPr="005E58DD">
              <w:rPr>
                <w:lang w:val="ru-RU"/>
              </w:rPr>
              <w:t xml:space="preserve"> </w:t>
            </w:r>
            <w:proofErr w:type="spellStart"/>
            <w:r w:rsidRPr="005E58DD">
              <w:rPr>
                <w:lang w:val="ru-RU"/>
              </w:rPr>
              <w:t>або</w:t>
            </w:r>
            <w:proofErr w:type="spellEnd"/>
            <w:r w:rsidRPr="005E58DD">
              <w:rPr>
                <w:lang w:val="ru-RU"/>
              </w:rPr>
              <w:t xml:space="preserve"> </w:t>
            </w:r>
            <w:proofErr w:type="spellStart"/>
            <w:r w:rsidRPr="005E58DD">
              <w:rPr>
                <w:lang w:val="ru-RU"/>
              </w:rPr>
              <w:t>надання</w:t>
            </w:r>
            <w:proofErr w:type="spellEnd"/>
            <w:r w:rsidRPr="005E58DD">
              <w:rPr>
                <w:lang w:val="ru-RU"/>
              </w:rPr>
              <w:t xml:space="preserve"> </w:t>
            </w:r>
            <w:proofErr w:type="spellStart"/>
            <w:r w:rsidRPr="005E58DD">
              <w:rPr>
                <w:lang w:val="ru-RU"/>
              </w:rPr>
              <w:t>недостовірних</w:t>
            </w:r>
            <w:proofErr w:type="spellEnd"/>
            <w:r w:rsidRPr="005E58DD">
              <w:rPr>
                <w:lang w:val="ru-RU"/>
              </w:rPr>
              <w:t xml:space="preserve"> </w:t>
            </w:r>
            <w:proofErr w:type="spellStart"/>
            <w:r w:rsidRPr="005E58DD">
              <w:rPr>
                <w:lang w:val="ru-RU"/>
              </w:rPr>
              <w:t>відомостей</w:t>
            </w:r>
            <w:proofErr w:type="spellEnd"/>
            <w:r w:rsidRPr="005E58DD">
              <w:rPr>
                <w:lang w:val="ru-RU"/>
              </w:rPr>
              <w:t xml:space="preserve"> </w:t>
            </w:r>
            <w:proofErr w:type="spellStart"/>
            <w:r w:rsidRPr="005E58DD">
              <w:rPr>
                <w:lang w:val="ru-RU"/>
              </w:rPr>
              <w:t>Замовник</w:t>
            </w:r>
            <w:proofErr w:type="spellEnd"/>
            <w:r w:rsidRPr="005E58DD">
              <w:rPr>
                <w:lang w:val="ru-RU"/>
              </w:rPr>
              <w:t xml:space="preserve"> </w:t>
            </w:r>
            <w:proofErr w:type="spellStart"/>
            <w:r w:rsidRPr="005E58DD">
              <w:rPr>
                <w:lang w:val="ru-RU"/>
              </w:rPr>
              <w:t>має</w:t>
            </w:r>
            <w:proofErr w:type="spellEnd"/>
            <w:r w:rsidRPr="005E58DD">
              <w:rPr>
                <w:lang w:val="ru-RU"/>
              </w:rPr>
              <w:t xml:space="preserve"> право </w:t>
            </w:r>
            <w:proofErr w:type="spellStart"/>
            <w:r w:rsidRPr="005E58DD">
              <w:rPr>
                <w:lang w:val="ru-RU"/>
              </w:rPr>
              <w:t>розірвати</w:t>
            </w:r>
            <w:proofErr w:type="spellEnd"/>
            <w:r w:rsidRPr="005E58DD">
              <w:rPr>
                <w:lang w:val="ru-RU"/>
              </w:rPr>
              <w:t xml:space="preserve"> </w:t>
            </w:r>
            <w:proofErr w:type="spellStart"/>
            <w:r w:rsidRPr="005E58DD">
              <w:rPr>
                <w:lang w:val="ru-RU"/>
              </w:rPr>
              <w:t>Договір</w:t>
            </w:r>
            <w:proofErr w:type="spellEnd"/>
            <w:r w:rsidRPr="005E58DD">
              <w:rPr>
                <w:lang w:val="ru-RU"/>
              </w:rPr>
              <w:t xml:space="preserve"> в </w:t>
            </w:r>
            <w:proofErr w:type="spellStart"/>
            <w:r w:rsidRPr="005E58DD">
              <w:rPr>
                <w:lang w:val="ru-RU"/>
              </w:rPr>
              <w:t>односторонньому</w:t>
            </w:r>
            <w:proofErr w:type="spellEnd"/>
            <w:r w:rsidRPr="005E58DD">
              <w:rPr>
                <w:lang w:val="ru-RU"/>
              </w:rPr>
              <w:t xml:space="preserve"> порядку та </w:t>
            </w:r>
            <w:proofErr w:type="spellStart"/>
            <w:r w:rsidRPr="005E58DD">
              <w:rPr>
                <w:lang w:val="ru-RU"/>
              </w:rPr>
              <w:t>вимагати</w:t>
            </w:r>
            <w:proofErr w:type="spellEnd"/>
            <w:r w:rsidRPr="005E58DD">
              <w:rPr>
                <w:lang w:val="ru-RU"/>
              </w:rPr>
              <w:t xml:space="preserve"> </w:t>
            </w:r>
            <w:proofErr w:type="spellStart"/>
            <w:r w:rsidRPr="005E58DD">
              <w:rPr>
                <w:lang w:val="ru-RU"/>
              </w:rPr>
              <w:t>відшкодування</w:t>
            </w:r>
            <w:proofErr w:type="spellEnd"/>
            <w:r w:rsidRPr="005E58DD">
              <w:rPr>
                <w:lang w:val="ru-RU"/>
              </w:rPr>
              <w:t xml:space="preserve"> </w:t>
            </w:r>
            <w:proofErr w:type="spellStart"/>
            <w:r w:rsidRPr="005E58DD">
              <w:rPr>
                <w:lang w:val="ru-RU"/>
              </w:rPr>
              <w:t>збитків</w:t>
            </w:r>
            <w:proofErr w:type="spellEnd"/>
            <w:r w:rsidRPr="005E58DD">
              <w:rPr>
                <w:lang w:val="ru-RU"/>
              </w:rPr>
              <w:t>.</w:t>
            </w:r>
          </w:p>
        </w:tc>
        <w:tc>
          <w:tcPr>
            <w:tcW w:w="5159" w:type="dxa"/>
          </w:tcPr>
          <w:p w14:paraId="18202FB2" w14:textId="77777777" w:rsidR="007A2618" w:rsidRDefault="006E16CE" w:rsidP="005E58DD">
            <w:pPr>
              <w:jc w:val="both"/>
            </w:pPr>
            <w:r>
              <w:t>5.4. If funds are used improperly, illegally or contrary to the Grant Agreement, this Agreement or the law, the Con</w:t>
            </w:r>
            <w:r>
              <w:t>tractor shall repay the relevant funds without delay. In case of breach of anti-corruption or confidentiality requirements or the provision of inaccurate information, the Customer may terminate the Agreement unilaterally and claim damages.</w:t>
            </w:r>
          </w:p>
        </w:tc>
      </w:tr>
      <w:tr w:rsidR="007A2618" w14:paraId="72EE7946" w14:textId="77777777" w:rsidTr="005E58DD">
        <w:tblPrEx>
          <w:jc w:val="center"/>
        </w:tblPrEx>
        <w:trPr>
          <w:gridAfter w:val="1"/>
          <w:wAfter w:w="138" w:type="dxa"/>
          <w:jc w:val="center"/>
        </w:trPr>
        <w:tc>
          <w:tcPr>
            <w:tcW w:w="5159" w:type="dxa"/>
            <w:gridSpan w:val="2"/>
            <w:shd w:val="clear" w:color="auto" w:fill="F2F2F2"/>
          </w:tcPr>
          <w:p w14:paraId="157B3F0C" w14:textId="77777777" w:rsidR="007A2618" w:rsidRDefault="006E16CE" w:rsidP="005E58DD">
            <w:pPr>
              <w:jc w:val="both"/>
            </w:pPr>
            <w:r>
              <w:rPr>
                <w:b/>
              </w:rPr>
              <w:t>6. Форс-мажор</w:t>
            </w:r>
          </w:p>
        </w:tc>
        <w:tc>
          <w:tcPr>
            <w:tcW w:w="5159" w:type="dxa"/>
            <w:shd w:val="clear" w:color="auto" w:fill="F2F2F2"/>
          </w:tcPr>
          <w:p w14:paraId="342E653C" w14:textId="77777777" w:rsidR="007A2618" w:rsidRDefault="006E16CE" w:rsidP="005E58DD">
            <w:pPr>
              <w:jc w:val="both"/>
            </w:pPr>
            <w:r>
              <w:rPr>
                <w:b/>
              </w:rPr>
              <w:t>6. Force Majeure</w:t>
            </w:r>
          </w:p>
        </w:tc>
      </w:tr>
      <w:tr w:rsidR="007A2618" w14:paraId="0DD4E517" w14:textId="77777777" w:rsidTr="005E58DD">
        <w:tblPrEx>
          <w:jc w:val="center"/>
        </w:tblPrEx>
        <w:trPr>
          <w:gridAfter w:val="1"/>
          <w:wAfter w:w="138" w:type="dxa"/>
          <w:jc w:val="center"/>
        </w:trPr>
        <w:tc>
          <w:tcPr>
            <w:tcW w:w="5159" w:type="dxa"/>
            <w:gridSpan w:val="2"/>
          </w:tcPr>
          <w:p w14:paraId="41AF6166" w14:textId="77777777" w:rsidR="007A2618" w:rsidRDefault="006E16CE" w:rsidP="005E58DD">
            <w:pPr>
              <w:jc w:val="both"/>
            </w:pPr>
            <w:r>
              <w:t>6.1. У разі виникнення обставин непереборної сили (стихійні лиха, війни, воєнні дії, епідемії, повстання, терористичні акти та антитерористичні операції, рішення органів влади тощо) Сторони звільняються від відповідальності за невиконання</w:t>
            </w:r>
            <w:r>
              <w:t xml:space="preserve"> зобов’язань, крім грошових, виконання яких відстрочується на час дії форс-мажору.</w:t>
            </w:r>
          </w:p>
        </w:tc>
        <w:tc>
          <w:tcPr>
            <w:tcW w:w="5159" w:type="dxa"/>
          </w:tcPr>
          <w:p w14:paraId="00386059" w14:textId="77777777" w:rsidR="007A2618" w:rsidRDefault="006E16CE" w:rsidP="005E58DD">
            <w:pPr>
              <w:jc w:val="both"/>
            </w:pPr>
            <w:r>
              <w:t>6.1. In the event of force majeure (natural disasters, wars, hostilities, epidemics, uprisings, terrorist acts and anti-terrorist operations, decisions of authorities, etc.)</w:t>
            </w:r>
            <w:r>
              <w:t>, the Parties are released from liability for non-performance, except for monetary obligations, which are postponed for the duration of the force majeure.</w:t>
            </w:r>
          </w:p>
        </w:tc>
      </w:tr>
      <w:tr w:rsidR="007A2618" w14:paraId="0DFBF718" w14:textId="77777777" w:rsidTr="005E58DD">
        <w:tblPrEx>
          <w:jc w:val="center"/>
        </w:tblPrEx>
        <w:trPr>
          <w:gridAfter w:val="1"/>
          <w:wAfter w:w="138" w:type="dxa"/>
          <w:jc w:val="center"/>
        </w:trPr>
        <w:tc>
          <w:tcPr>
            <w:tcW w:w="5159" w:type="dxa"/>
            <w:gridSpan w:val="2"/>
          </w:tcPr>
          <w:p w14:paraId="3B656405" w14:textId="77777777" w:rsidR="007A2618" w:rsidRPr="005E58DD" w:rsidRDefault="006E16CE" w:rsidP="005E58DD">
            <w:pPr>
              <w:jc w:val="both"/>
              <w:rPr>
                <w:lang w:val="ru-RU"/>
              </w:rPr>
            </w:pPr>
            <w:r w:rsidRPr="005E58DD">
              <w:rPr>
                <w:lang w:val="ru-RU"/>
              </w:rPr>
              <w:t xml:space="preserve">6.2. Сторона, яка не </w:t>
            </w:r>
            <w:proofErr w:type="spellStart"/>
            <w:r w:rsidRPr="005E58DD">
              <w:rPr>
                <w:lang w:val="ru-RU"/>
              </w:rPr>
              <w:t>може</w:t>
            </w:r>
            <w:proofErr w:type="spellEnd"/>
            <w:r w:rsidRPr="005E58DD">
              <w:rPr>
                <w:lang w:val="ru-RU"/>
              </w:rPr>
              <w:t xml:space="preserve"> </w:t>
            </w:r>
            <w:proofErr w:type="spellStart"/>
            <w:r w:rsidRPr="005E58DD">
              <w:rPr>
                <w:lang w:val="ru-RU"/>
              </w:rPr>
              <w:t>виконати</w:t>
            </w:r>
            <w:proofErr w:type="spellEnd"/>
            <w:r w:rsidRPr="005E58DD">
              <w:rPr>
                <w:lang w:val="ru-RU"/>
              </w:rPr>
              <w:t xml:space="preserve"> </w:t>
            </w:r>
            <w:proofErr w:type="spellStart"/>
            <w:r w:rsidRPr="005E58DD">
              <w:rPr>
                <w:lang w:val="ru-RU"/>
              </w:rPr>
              <w:t>зобов’язання</w:t>
            </w:r>
            <w:proofErr w:type="spellEnd"/>
            <w:r w:rsidRPr="005E58DD">
              <w:rPr>
                <w:lang w:val="ru-RU"/>
              </w:rPr>
              <w:t xml:space="preserve"> </w:t>
            </w:r>
            <w:proofErr w:type="spellStart"/>
            <w:r w:rsidRPr="005E58DD">
              <w:rPr>
                <w:lang w:val="ru-RU"/>
              </w:rPr>
              <w:t>внаслідок</w:t>
            </w:r>
            <w:proofErr w:type="spellEnd"/>
            <w:r w:rsidRPr="005E58DD">
              <w:rPr>
                <w:lang w:val="ru-RU"/>
              </w:rPr>
              <w:t xml:space="preserve"> форс-мажору, не </w:t>
            </w:r>
            <w:proofErr w:type="spellStart"/>
            <w:r w:rsidRPr="005E58DD">
              <w:rPr>
                <w:lang w:val="ru-RU"/>
              </w:rPr>
              <w:t>пізніше</w:t>
            </w:r>
            <w:proofErr w:type="spellEnd"/>
            <w:r w:rsidRPr="005E58DD">
              <w:rPr>
                <w:lang w:val="ru-RU"/>
              </w:rPr>
              <w:t xml:space="preserve"> </w:t>
            </w:r>
            <w:proofErr w:type="spellStart"/>
            <w:r w:rsidRPr="005E58DD">
              <w:rPr>
                <w:lang w:val="ru-RU"/>
              </w:rPr>
              <w:t>ніж</w:t>
            </w:r>
            <w:proofErr w:type="spellEnd"/>
            <w:r w:rsidRPr="005E58DD">
              <w:rPr>
                <w:lang w:val="ru-RU"/>
              </w:rPr>
              <w:t xml:space="preserve"> через 5 (</w:t>
            </w:r>
            <w:proofErr w:type="spellStart"/>
            <w:r w:rsidRPr="005E58DD">
              <w:rPr>
                <w:lang w:val="ru-RU"/>
              </w:rPr>
              <w:t>п’ять</w:t>
            </w:r>
            <w:proofErr w:type="spellEnd"/>
            <w:r w:rsidRPr="005E58DD">
              <w:rPr>
                <w:lang w:val="ru-RU"/>
              </w:rPr>
              <w:t xml:space="preserve">) </w:t>
            </w:r>
            <w:proofErr w:type="spellStart"/>
            <w:r w:rsidRPr="005E58DD">
              <w:rPr>
                <w:lang w:val="ru-RU"/>
              </w:rPr>
              <w:t>календарних</w:t>
            </w:r>
            <w:proofErr w:type="spellEnd"/>
            <w:r w:rsidRPr="005E58DD">
              <w:rPr>
                <w:lang w:val="ru-RU"/>
              </w:rPr>
              <w:t xml:space="preserve"> </w:t>
            </w:r>
            <w:proofErr w:type="spellStart"/>
            <w:r w:rsidRPr="005E58DD">
              <w:rPr>
                <w:lang w:val="ru-RU"/>
              </w:rPr>
              <w:t>днів</w:t>
            </w:r>
            <w:proofErr w:type="spellEnd"/>
            <w:r w:rsidRPr="005E58DD">
              <w:rPr>
                <w:lang w:val="ru-RU"/>
              </w:rPr>
              <w:t xml:space="preserve"> </w:t>
            </w:r>
            <w:proofErr w:type="spellStart"/>
            <w:r w:rsidRPr="005E58DD">
              <w:rPr>
                <w:lang w:val="ru-RU"/>
              </w:rPr>
              <w:t>письмово</w:t>
            </w:r>
            <w:proofErr w:type="spellEnd"/>
            <w:r w:rsidRPr="005E58DD">
              <w:rPr>
                <w:lang w:val="ru-RU"/>
              </w:rPr>
              <w:t xml:space="preserve"> </w:t>
            </w:r>
            <w:proofErr w:type="spellStart"/>
            <w:r w:rsidRPr="005E58DD">
              <w:rPr>
                <w:lang w:val="ru-RU"/>
              </w:rPr>
              <w:t>повідомляє</w:t>
            </w:r>
            <w:proofErr w:type="spellEnd"/>
            <w:r w:rsidRPr="005E58DD">
              <w:rPr>
                <w:lang w:val="ru-RU"/>
              </w:rPr>
              <w:t xml:space="preserve"> про </w:t>
            </w:r>
            <w:proofErr w:type="spellStart"/>
            <w:r w:rsidRPr="005E58DD">
              <w:rPr>
                <w:lang w:val="ru-RU"/>
              </w:rPr>
              <w:t>це</w:t>
            </w:r>
            <w:proofErr w:type="spellEnd"/>
            <w:r w:rsidRPr="005E58DD">
              <w:rPr>
                <w:lang w:val="ru-RU"/>
              </w:rPr>
              <w:t xml:space="preserve"> </w:t>
            </w:r>
            <w:proofErr w:type="spellStart"/>
            <w:r w:rsidRPr="005E58DD">
              <w:rPr>
                <w:lang w:val="ru-RU"/>
              </w:rPr>
              <w:t>іншу</w:t>
            </w:r>
            <w:proofErr w:type="spellEnd"/>
            <w:r w:rsidRPr="005E58DD">
              <w:rPr>
                <w:lang w:val="ru-RU"/>
              </w:rPr>
              <w:t xml:space="preserve"> Сторону; </w:t>
            </w:r>
            <w:proofErr w:type="spellStart"/>
            <w:r w:rsidRPr="005E58DD">
              <w:rPr>
                <w:lang w:val="ru-RU"/>
              </w:rPr>
              <w:t>підтвердженням</w:t>
            </w:r>
            <w:proofErr w:type="spellEnd"/>
            <w:r w:rsidRPr="005E58DD">
              <w:rPr>
                <w:lang w:val="ru-RU"/>
              </w:rPr>
              <w:t xml:space="preserve"> є документ Торгово-</w:t>
            </w:r>
            <w:proofErr w:type="spellStart"/>
            <w:r w:rsidRPr="005E58DD">
              <w:rPr>
                <w:lang w:val="ru-RU"/>
              </w:rPr>
              <w:t>промислової</w:t>
            </w:r>
            <w:proofErr w:type="spellEnd"/>
            <w:r w:rsidRPr="005E58DD">
              <w:rPr>
                <w:lang w:val="ru-RU"/>
              </w:rPr>
              <w:t xml:space="preserve"> </w:t>
            </w:r>
            <w:proofErr w:type="spellStart"/>
            <w:r w:rsidRPr="005E58DD">
              <w:rPr>
                <w:lang w:val="ru-RU"/>
              </w:rPr>
              <w:t>палати</w:t>
            </w:r>
            <w:proofErr w:type="spellEnd"/>
            <w:r w:rsidRPr="005E58DD">
              <w:rPr>
                <w:lang w:val="ru-RU"/>
              </w:rPr>
              <w:t xml:space="preserve"> </w:t>
            </w:r>
            <w:proofErr w:type="spellStart"/>
            <w:r w:rsidRPr="005E58DD">
              <w:rPr>
                <w:lang w:val="ru-RU"/>
              </w:rPr>
              <w:t>України</w:t>
            </w:r>
            <w:proofErr w:type="spellEnd"/>
            <w:r w:rsidRPr="005E58DD">
              <w:rPr>
                <w:lang w:val="ru-RU"/>
              </w:rPr>
              <w:t>.</w:t>
            </w:r>
          </w:p>
        </w:tc>
        <w:tc>
          <w:tcPr>
            <w:tcW w:w="5159" w:type="dxa"/>
          </w:tcPr>
          <w:p w14:paraId="3BBAF2A8" w14:textId="77777777" w:rsidR="007A2618" w:rsidRDefault="006E16CE" w:rsidP="005E58DD">
            <w:pPr>
              <w:jc w:val="both"/>
            </w:pPr>
            <w:r>
              <w:t>6.2. A Party unable to perform due to force majeure shall notify the other Party in writing within 5 (five) calendar days; confirmatio</w:t>
            </w:r>
            <w:r>
              <w:t>n is a document issued by the Chamber of Commerce and Industry of Ukraine.</w:t>
            </w:r>
          </w:p>
        </w:tc>
      </w:tr>
      <w:tr w:rsidR="007A2618" w14:paraId="7DD228C8" w14:textId="77777777" w:rsidTr="005E58DD">
        <w:tblPrEx>
          <w:jc w:val="center"/>
        </w:tblPrEx>
        <w:trPr>
          <w:gridAfter w:val="1"/>
          <w:wAfter w:w="138" w:type="dxa"/>
          <w:jc w:val="center"/>
        </w:trPr>
        <w:tc>
          <w:tcPr>
            <w:tcW w:w="5159" w:type="dxa"/>
            <w:gridSpan w:val="2"/>
          </w:tcPr>
          <w:p w14:paraId="164301F4" w14:textId="77777777" w:rsidR="007A2618" w:rsidRDefault="006E16CE" w:rsidP="005E58DD">
            <w:pPr>
              <w:jc w:val="both"/>
            </w:pPr>
            <w:r>
              <w:t>6.3. Якщо форс-мажор триває понад 1 (один) місяць, будь-яка Сторона має право припинити Договір, повідомивши іншу не пізніше ніж за 10 календарних днів.</w:t>
            </w:r>
          </w:p>
        </w:tc>
        <w:tc>
          <w:tcPr>
            <w:tcW w:w="5159" w:type="dxa"/>
          </w:tcPr>
          <w:p w14:paraId="23AEA3E4" w14:textId="77777777" w:rsidR="007A2618" w:rsidRDefault="006E16CE" w:rsidP="005E58DD">
            <w:pPr>
              <w:jc w:val="both"/>
            </w:pPr>
            <w:r>
              <w:t>6.3. If force majeure lasts</w:t>
            </w:r>
            <w:r>
              <w:t xml:space="preserve"> more than 1 (one) month, either Party may terminate the Agreement upon at least 10 calendar days’ written notice.</w:t>
            </w:r>
          </w:p>
        </w:tc>
      </w:tr>
      <w:tr w:rsidR="007A2618" w14:paraId="7CBDCA95" w14:textId="77777777" w:rsidTr="005E58DD">
        <w:tblPrEx>
          <w:jc w:val="center"/>
        </w:tblPrEx>
        <w:trPr>
          <w:gridAfter w:val="1"/>
          <w:wAfter w:w="138" w:type="dxa"/>
          <w:jc w:val="center"/>
        </w:trPr>
        <w:tc>
          <w:tcPr>
            <w:tcW w:w="5159" w:type="dxa"/>
            <w:gridSpan w:val="2"/>
            <w:shd w:val="clear" w:color="auto" w:fill="F2F2F2"/>
          </w:tcPr>
          <w:p w14:paraId="02738163" w14:textId="77777777" w:rsidR="007A2618" w:rsidRDefault="006E16CE" w:rsidP="005E58DD">
            <w:pPr>
              <w:jc w:val="both"/>
            </w:pPr>
            <w:r>
              <w:rPr>
                <w:b/>
              </w:rPr>
              <w:t>7. Строк дії Договору</w:t>
            </w:r>
          </w:p>
        </w:tc>
        <w:tc>
          <w:tcPr>
            <w:tcW w:w="5159" w:type="dxa"/>
            <w:shd w:val="clear" w:color="auto" w:fill="F2F2F2"/>
          </w:tcPr>
          <w:p w14:paraId="243768D7" w14:textId="77777777" w:rsidR="007A2618" w:rsidRDefault="006E16CE" w:rsidP="005E58DD">
            <w:pPr>
              <w:jc w:val="both"/>
            </w:pPr>
            <w:r>
              <w:rPr>
                <w:b/>
              </w:rPr>
              <w:t>7. Term of the Agreement</w:t>
            </w:r>
          </w:p>
        </w:tc>
      </w:tr>
      <w:tr w:rsidR="007A2618" w14:paraId="2CF25032" w14:textId="77777777" w:rsidTr="005E58DD">
        <w:tblPrEx>
          <w:jc w:val="center"/>
        </w:tblPrEx>
        <w:trPr>
          <w:gridAfter w:val="1"/>
          <w:wAfter w:w="138" w:type="dxa"/>
          <w:jc w:val="center"/>
        </w:trPr>
        <w:tc>
          <w:tcPr>
            <w:tcW w:w="5159" w:type="dxa"/>
            <w:gridSpan w:val="2"/>
          </w:tcPr>
          <w:p w14:paraId="1811BC1A" w14:textId="77777777" w:rsidR="007A2618" w:rsidRDefault="006E16CE" w:rsidP="005E58DD">
            <w:pPr>
              <w:jc w:val="both"/>
            </w:pPr>
            <w:r w:rsidRPr="005E58DD">
              <w:rPr>
                <w:lang w:val="ru-RU"/>
              </w:rPr>
              <w:t xml:space="preserve">7.1. </w:t>
            </w:r>
            <w:proofErr w:type="spellStart"/>
            <w:r w:rsidRPr="005E58DD">
              <w:rPr>
                <w:lang w:val="ru-RU"/>
              </w:rPr>
              <w:t>Договір</w:t>
            </w:r>
            <w:proofErr w:type="spellEnd"/>
            <w:r w:rsidRPr="005E58DD">
              <w:rPr>
                <w:lang w:val="ru-RU"/>
              </w:rPr>
              <w:t xml:space="preserve"> </w:t>
            </w:r>
            <w:proofErr w:type="spellStart"/>
            <w:r w:rsidRPr="005E58DD">
              <w:rPr>
                <w:lang w:val="ru-RU"/>
              </w:rPr>
              <w:t>складено</w:t>
            </w:r>
            <w:proofErr w:type="spellEnd"/>
            <w:r w:rsidRPr="005E58DD">
              <w:rPr>
                <w:lang w:val="ru-RU"/>
              </w:rPr>
              <w:t xml:space="preserve"> у </w:t>
            </w:r>
            <w:proofErr w:type="spellStart"/>
            <w:r w:rsidRPr="005E58DD">
              <w:rPr>
                <w:lang w:val="ru-RU"/>
              </w:rPr>
              <w:t>двох</w:t>
            </w:r>
            <w:proofErr w:type="spellEnd"/>
            <w:r w:rsidRPr="005E58DD">
              <w:rPr>
                <w:lang w:val="ru-RU"/>
              </w:rPr>
              <w:t xml:space="preserve"> </w:t>
            </w:r>
            <w:proofErr w:type="spellStart"/>
            <w:r w:rsidRPr="005E58DD">
              <w:rPr>
                <w:lang w:val="ru-RU"/>
              </w:rPr>
              <w:t>примірниках</w:t>
            </w:r>
            <w:proofErr w:type="spellEnd"/>
            <w:r w:rsidRPr="005E58DD">
              <w:rPr>
                <w:lang w:val="ru-RU"/>
              </w:rPr>
              <w:t xml:space="preserve">, </w:t>
            </w:r>
            <w:proofErr w:type="spellStart"/>
            <w:r w:rsidRPr="005E58DD">
              <w:rPr>
                <w:lang w:val="ru-RU"/>
              </w:rPr>
              <w:t>що</w:t>
            </w:r>
            <w:proofErr w:type="spellEnd"/>
            <w:r w:rsidRPr="005E58DD">
              <w:rPr>
                <w:lang w:val="ru-RU"/>
              </w:rPr>
              <w:t xml:space="preserve"> </w:t>
            </w:r>
            <w:proofErr w:type="spellStart"/>
            <w:r w:rsidRPr="005E58DD">
              <w:rPr>
                <w:lang w:val="ru-RU"/>
              </w:rPr>
              <w:t>мають</w:t>
            </w:r>
            <w:proofErr w:type="spellEnd"/>
            <w:r w:rsidRPr="005E58DD">
              <w:rPr>
                <w:lang w:val="ru-RU"/>
              </w:rPr>
              <w:t xml:space="preserve"> </w:t>
            </w:r>
            <w:proofErr w:type="spellStart"/>
            <w:r w:rsidRPr="005E58DD">
              <w:rPr>
                <w:lang w:val="ru-RU"/>
              </w:rPr>
              <w:t>однакову</w:t>
            </w:r>
            <w:proofErr w:type="spellEnd"/>
            <w:r w:rsidRPr="005E58DD">
              <w:rPr>
                <w:lang w:val="ru-RU"/>
              </w:rPr>
              <w:t xml:space="preserve"> </w:t>
            </w:r>
            <w:proofErr w:type="spellStart"/>
            <w:r w:rsidRPr="005E58DD">
              <w:rPr>
                <w:lang w:val="ru-RU"/>
              </w:rPr>
              <w:t>юридичну</w:t>
            </w:r>
            <w:proofErr w:type="spellEnd"/>
            <w:r w:rsidRPr="005E58DD">
              <w:rPr>
                <w:lang w:val="ru-RU"/>
              </w:rPr>
              <w:t xml:space="preserve"> силу, по одному для </w:t>
            </w:r>
            <w:proofErr w:type="spellStart"/>
            <w:r w:rsidRPr="005E58DD">
              <w:rPr>
                <w:lang w:val="ru-RU"/>
              </w:rPr>
              <w:t>кож</w:t>
            </w:r>
            <w:r w:rsidRPr="005E58DD">
              <w:rPr>
                <w:lang w:val="ru-RU"/>
              </w:rPr>
              <w:t>ної</w:t>
            </w:r>
            <w:proofErr w:type="spellEnd"/>
            <w:r w:rsidRPr="005E58DD">
              <w:rPr>
                <w:lang w:val="ru-RU"/>
              </w:rPr>
              <w:t xml:space="preserve"> </w:t>
            </w:r>
            <w:proofErr w:type="spellStart"/>
            <w:r w:rsidRPr="005E58DD">
              <w:rPr>
                <w:lang w:val="ru-RU"/>
              </w:rPr>
              <w:t>Сторони</w:t>
            </w:r>
            <w:proofErr w:type="spellEnd"/>
            <w:r w:rsidRPr="005E58DD">
              <w:rPr>
                <w:lang w:val="ru-RU"/>
              </w:rPr>
              <w:t xml:space="preserve">. </w:t>
            </w:r>
            <w:proofErr w:type="spellStart"/>
            <w:r>
              <w:t>Перевагу</w:t>
            </w:r>
            <w:proofErr w:type="spellEnd"/>
            <w:r>
              <w:t xml:space="preserve"> </w:t>
            </w:r>
            <w:proofErr w:type="spellStart"/>
            <w:r>
              <w:t>має</w:t>
            </w:r>
            <w:proofErr w:type="spellEnd"/>
            <w:r>
              <w:t xml:space="preserve"> </w:t>
            </w:r>
            <w:proofErr w:type="spellStart"/>
            <w:r>
              <w:t>українська</w:t>
            </w:r>
            <w:proofErr w:type="spellEnd"/>
            <w:r>
              <w:t xml:space="preserve"> </w:t>
            </w:r>
            <w:proofErr w:type="spellStart"/>
            <w:r>
              <w:t>версія</w:t>
            </w:r>
            <w:proofErr w:type="spellEnd"/>
            <w:r>
              <w:t>.</w:t>
            </w:r>
          </w:p>
        </w:tc>
        <w:tc>
          <w:tcPr>
            <w:tcW w:w="5159" w:type="dxa"/>
          </w:tcPr>
          <w:p w14:paraId="7B6A0297" w14:textId="77777777" w:rsidR="007A2618" w:rsidRDefault="006E16CE" w:rsidP="005E58DD">
            <w:pPr>
              <w:jc w:val="both"/>
            </w:pPr>
            <w:r>
              <w:t>7.1. The Agreement is drawn up in two counterparts of equal legal force, one for each Party. The Ukrainian version prevails.</w:t>
            </w:r>
          </w:p>
        </w:tc>
      </w:tr>
      <w:tr w:rsidR="007A2618" w14:paraId="4DBD2146" w14:textId="77777777" w:rsidTr="005E58DD">
        <w:tblPrEx>
          <w:jc w:val="center"/>
        </w:tblPrEx>
        <w:trPr>
          <w:gridAfter w:val="1"/>
          <w:wAfter w:w="138" w:type="dxa"/>
          <w:jc w:val="center"/>
        </w:trPr>
        <w:tc>
          <w:tcPr>
            <w:tcW w:w="5159" w:type="dxa"/>
            <w:gridSpan w:val="2"/>
          </w:tcPr>
          <w:p w14:paraId="66FB5305" w14:textId="77777777" w:rsidR="007A2618" w:rsidRDefault="006E16CE" w:rsidP="005E58DD">
            <w:pPr>
              <w:jc w:val="both"/>
            </w:pPr>
            <w:r w:rsidRPr="005E58DD">
              <w:rPr>
                <w:lang w:val="ru-RU"/>
              </w:rPr>
              <w:t xml:space="preserve">7.2. </w:t>
            </w:r>
            <w:proofErr w:type="spellStart"/>
            <w:r w:rsidRPr="005E58DD">
              <w:rPr>
                <w:lang w:val="ru-RU"/>
              </w:rPr>
              <w:t>Договір</w:t>
            </w:r>
            <w:proofErr w:type="spellEnd"/>
            <w:r w:rsidRPr="005E58DD">
              <w:rPr>
                <w:lang w:val="ru-RU"/>
              </w:rPr>
              <w:t xml:space="preserve"> </w:t>
            </w:r>
            <w:proofErr w:type="spellStart"/>
            <w:r w:rsidRPr="005E58DD">
              <w:rPr>
                <w:lang w:val="ru-RU"/>
              </w:rPr>
              <w:t>набирає</w:t>
            </w:r>
            <w:proofErr w:type="spellEnd"/>
            <w:r w:rsidRPr="005E58DD">
              <w:rPr>
                <w:lang w:val="ru-RU"/>
              </w:rPr>
              <w:t xml:space="preserve"> </w:t>
            </w:r>
            <w:proofErr w:type="spellStart"/>
            <w:r w:rsidRPr="005E58DD">
              <w:rPr>
                <w:lang w:val="ru-RU"/>
              </w:rPr>
              <w:t>чинності</w:t>
            </w:r>
            <w:proofErr w:type="spellEnd"/>
            <w:r w:rsidRPr="005E58DD">
              <w:rPr>
                <w:lang w:val="ru-RU"/>
              </w:rPr>
              <w:t xml:space="preserve"> з моменту </w:t>
            </w:r>
            <w:proofErr w:type="spellStart"/>
            <w:r w:rsidRPr="005E58DD">
              <w:rPr>
                <w:lang w:val="ru-RU"/>
              </w:rPr>
              <w:t>підписання</w:t>
            </w:r>
            <w:proofErr w:type="spellEnd"/>
            <w:r w:rsidRPr="005E58DD">
              <w:rPr>
                <w:lang w:val="ru-RU"/>
              </w:rPr>
              <w:t xml:space="preserve">. Строк </w:t>
            </w:r>
            <w:proofErr w:type="spellStart"/>
            <w:r w:rsidRPr="005E58DD">
              <w:rPr>
                <w:lang w:val="ru-RU"/>
              </w:rPr>
              <w:t>надання</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 9 (</w:t>
            </w:r>
            <w:proofErr w:type="spellStart"/>
            <w:r w:rsidRPr="005E58DD">
              <w:rPr>
                <w:lang w:val="ru-RU"/>
              </w:rPr>
              <w:t>дев’ять</w:t>
            </w:r>
            <w:proofErr w:type="spellEnd"/>
            <w:r w:rsidRPr="005E58DD">
              <w:rPr>
                <w:lang w:val="ru-RU"/>
              </w:rPr>
              <w:t xml:space="preserve">) </w:t>
            </w:r>
            <w:proofErr w:type="spellStart"/>
            <w:r w:rsidRPr="005E58DD">
              <w:rPr>
                <w:lang w:val="ru-RU"/>
              </w:rPr>
              <w:t>місяців</w:t>
            </w:r>
            <w:proofErr w:type="spellEnd"/>
            <w:r w:rsidRPr="005E58DD">
              <w:rPr>
                <w:lang w:val="ru-RU"/>
              </w:rPr>
              <w:t xml:space="preserve"> з </w:t>
            </w:r>
            <w:proofErr w:type="spellStart"/>
            <w:r w:rsidRPr="005E58DD">
              <w:rPr>
                <w:lang w:val="ru-RU"/>
              </w:rPr>
              <w:t>дати</w:t>
            </w:r>
            <w:proofErr w:type="spellEnd"/>
            <w:r w:rsidRPr="005E58DD">
              <w:rPr>
                <w:lang w:val="ru-RU"/>
              </w:rPr>
              <w:t xml:space="preserve"> </w:t>
            </w:r>
            <w:proofErr w:type="spellStart"/>
            <w:r w:rsidRPr="005E58DD">
              <w:rPr>
                <w:lang w:val="ru-RU"/>
              </w:rPr>
              <w:t>підписання</w:t>
            </w:r>
            <w:proofErr w:type="spellEnd"/>
            <w:r w:rsidRPr="005E58DD">
              <w:rPr>
                <w:lang w:val="ru-RU"/>
              </w:rPr>
              <w:t xml:space="preserve"> Договору. </w:t>
            </w:r>
            <w:proofErr w:type="spellStart"/>
            <w:r>
              <w:t>Договір</w:t>
            </w:r>
            <w:proofErr w:type="spellEnd"/>
            <w:r>
              <w:t xml:space="preserve"> </w:t>
            </w:r>
            <w:proofErr w:type="spellStart"/>
            <w:r>
              <w:t>діє</w:t>
            </w:r>
            <w:proofErr w:type="spellEnd"/>
            <w:r>
              <w:t xml:space="preserve"> </w:t>
            </w:r>
            <w:proofErr w:type="spellStart"/>
            <w:r>
              <w:t>до</w:t>
            </w:r>
            <w:proofErr w:type="spellEnd"/>
            <w:r>
              <w:t xml:space="preserve"> </w:t>
            </w:r>
            <w:proofErr w:type="spellStart"/>
            <w:r>
              <w:t>повного</w:t>
            </w:r>
            <w:proofErr w:type="spellEnd"/>
            <w:r>
              <w:t xml:space="preserve"> виконання Сторонами своїх зобов’язань.</w:t>
            </w:r>
          </w:p>
        </w:tc>
        <w:tc>
          <w:tcPr>
            <w:tcW w:w="5159" w:type="dxa"/>
          </w:tcPr>
          <w:p w14:paraId="52ACE43F" w14:textId="77777777" w:rsidR="007A2618" w:rsidRDefault="006E16CE" w:rsidP="005E58DD">
            <w:pPr>
              <w:jc w:val="both"/>
            </w:pPr>
            <w:r>
              <w:t>7.2. The Agreement enters into force upon signing. The term of the services is 9 (nine) months from the date of signing. The Agreement remains in force unti</w:t>
            </w:r>
            <w:r>
              <w:t>l the Parties have fully performed their obligations.</w:t>
            </w:r>
          </w:p>
        </w:tc>
      </w:tr>
      <w:tr w:rsidR="007A2618" w14:paraId="1650CC34" w14:textId="77777777" w:rsidTr="005E58DD">
        <w:tblPrEx>
          <w:jc w:val="center"/>
        </w:tblPrEx>
        <w:trPr>
          <w:gridAfter w:val="1"/>
          <w:wAfter w:w="138" w:type="dxa"/>
          <w:jc w:val="center"/>
        </w:trPr>
        <w:tc>
          <w:tcPr>
            <w:tcW w:w="5159" w:type="dxa"/>
            <w:gridSpan w:val="2"/>
          </w:tcPr>
          <w:p w14:paraId="6BB252D8" w14:textId="77777777" w:rsidR="007A2618" w:rsidRPr="005E58DD" w:rsidRDefault="006E16CE" w:rsidP="005E58DD">
            <w:pPr>
              <w:jc w:val="both"/>
              <w:rPr>
                <w:lang w:val="ru-RU"/>
              </w:rPr>
            </w:pPr>
            <w:r w:rsidRPr="005E58DD">
              <w:rPr>
                <w:lang w:val="ru-RU"/>
              </w:rPr>
              <w:t xml:space="preserve">7.3. </w:t>
            </w:r>
            <w:proofErr w:type="spellStart"/>
            <w:r w:rsidRPr="005E58DD">
              <w:rPr>
                <w:lang w:val="ru-RU"/>
              </w:rPr>
              <w:t>Договір</w:t>
            </w:r>
            <w:proofErr w:type="spellEnd"/>
            <w:r w:rsidRPr="005E58DD">
              <w:rPr>
                <w:lang w:val="ru-RU"/>
              </w:rPr>
              <w:t xml:space="preserve"> </w:t>
            </w:r>
            <w:proofErr w:type="spellStart"/>
            <w:r w:rsidRPr="005E58DD">
              <w:rPr>
                <w:lang w:val="ru-RU"/>
              </w:rPr>
              <w:t>може</w:t>
            </w:r>
            <w:proofErr w:type="spellEnd"/>
            <w:r w:rsidRPr="005E58DD">
              <w:rPr>
                <w:lang w:val="ru-RU"/>
              </w:rPr>
              <w:t xml:space="preserve"> бути </w:t>
            </w:r>
            <w:proofErr w:type="spellStart"/>
            <w:r w:rsidRPr="005E58DD">
              <w:rPr>
                <w:lang w:val="ru-RU"/>
              </w:rPr>
              <w:t>розірвано</w:t>
            </w:r>
            <w:proofErr w:type="spellEnd"/>
            <w:r w:rsidRPr="005E58DD">
              <w:rPr>
                <w:lang w:val="ru-RU"/>
              </w:rPr>
              <w:t xml:space="preserve"> </w:t>
            </w:r>
            <w:proofErr w:type="spellStart"/>
            <w:r w:rsidRPr="005E58DD">
              <w:rPr>
                <w:lang w:val="ru-RU"/>
              </w:rPr>
              <w:t>достроково</w:t>
            </w:r>
            <w:proofErr w:type="spellEnd"/>
            <w:r w:rsidRPr="005E58DD">
              <w:rPr>
                <w:lang w:val="ru-RU"/>
              </w:rPr>
              <w:t xml:space="preserve"> за </w:t>
            </w:r>
            <w:proofErr w:type="spellStart"/>
            <w:r w:rsidRPr="005E58DD">
              <w:rPr>
                <w:lang w:val="ru-RU"/>
              </w:rPr>
              <w:t>вимогою</w:t>
            </w:r>
            <w:proofErr w:type="spellEnd"/>
            <w:r w:rsidRPr="005E58DD">
              <w:rPr>
                <w:lang w:val="ru-RU"/>
              </w:rPr>
              <w:t xml:space="preserve"> будь-</w:t>
            </w:r>
            <w:proofErr w:type="spellStart"/>
            <w:r w:rsidRPr="005E58DD">
              <w:rPr>
                <w:lang w:val="ru-RU"/>
              </w:rPr>
              <w:t>якої</w:t>
            </w:r>
            <w:proofErr w:type="spellEnd"/>
            <w:r w:rsidRPr="005E58DD">
              <w:rPr>
                <w:lang w:val="ru-RU"/>
              </w:rPr>
              <w:t xml:space="preserve"> </w:t>
            </w:r>
            <w:proofErr w:type="spellStart"/>
            <w:r w:rsidRPr="005E58DD">
              <w:rPr>
                <w:lang w:val="ru-RU"/>
              </w:rPr>
              <w:t>Сторони</w:t>
            </w:r>
            <w:proofErr w:type="spellEnd"/>
            <w:r w:rsidRPr="005E58DD">
              <w:rPr>
                <w:lang w:val="ru-RU"/>
              </w:rPr>
              <w:t xml:space="preserve"> з </w:t>
            </w:r>
            <w:proofErr w:type="spellStart"/>
            <w:r w:rsidRPr="005E58DD">
              <w:rPr>
                <w:lang w:val="ru-RU"/>
              </w:rPr>
              <w:t>письмовим</w:t>
            </w:r>
            <w:proofErr w:type="spellEnd"/>
            <w:r w:rsidRPr="005E58DD">
              <w:rPr>
                <w:lang w:val="ru-RU"/>
              </w:rPr>
              <w:t xml:space="preserve"> </w:t>
            </w:r>
            <w:proofErr w:type="spellStart"/>
            <w:r w:rsidRPr="005E58DD">
              <w:rPr>
                <w:lang w:val="ru-RU"/>
              </w:rPr>
              <w:t>повідомленням</w:t>
            </w:r>
            <w:proofErr w:type="spellEnd"/>
            <w:r w:rsidRPr="005E58DD">
              <w:rPr>
                <w:lang w:val="ru-RU"/>
              </w:rPr>
              <w:t xml:space="preserve"> </w:t>
            </w:r>
            <w:proofErr w:type="spellStart"/>
            <w:r w:rsidRPr="005E58DD">
              <w:rPr>
                <w:lang w:val="ru-RU"/>
              </w:rPr>
              <w:t>іншої</w:t>
            </w:r>
            <w:proofErr w:type="spellEnd"/>
            <w:r w:rsidRPr="005E58DD">
              <w:rPr>
                <w:lang w:val="ru-RU"/>
              </w:rPr>
              <w:t xml:space="preserve"> </w:t>
            </w:r>
            <w:proofErr w:type="spellStart"/>
            <w:r w:rsidRPr="005E58DD">
              <w:rPr>
                <w:lang w:val="ru-RU"/>
              </w:rPr>
              <w:t>Сторони</w:t>
            </w:r>
            <w:proofErr w:type="spellEnd"/>
            <w:r w:rsidRPr="005E58DD">
              <w:rPr>
                <w:lang w:val="ru-RU"/>
              </w:rPr>
              <w:t xml:space="preserve"> не </w:t>
            </w:r>
            <w:proofErr w:type="spellStart"/>
            <w:r w:rsidRPr="005E58DD">
              <w:rPr>
                <w:lang w:val="ru-RU"/>
              </w:rPr>
              <w:t>пізніше</w:t>
            </w:r>
            <w:proofErr w:type="spellEnd"/>
            <w:r w:rsidRPr="005E58DD">
              <w:rPr>
                <w:lang w:val="ru-RU"/>
              </w:rPr>
              <w:t xml:space="preserve"> </w:t>
            </w:r>
            <w:proofErr w:type="spellStart"/>
            <w:r w:rsidRPr="005E58DD">
              <w:rPr>
                <w:lang w:val="ru-RU"/>
              </w:rPr>
              <w:t>ніж</w:t>
            </w:r>
            <w:proofErr w:type="spellEnd"/>
            <w:r w:rsidRPr="005E58DD">
              <w:rPr>
                <w:lang w:val="ru-RU"/>
              </w:rPr>
              <w:t xml:space="preserve"> за 10 </w:t>
            </w:r>
            <w:proofErr w:type="spellStart"/>
            <w:r w:rsidRPr="005E58DD">
              <w:rPr>
                <w:lang w:val="ru-RU"/>
              </w:rPr>
              <w:t>робочих</w:t>
            </w:r>
            <w:proofErr w:type="spellEnd"/>
            <w:r w:rsidRPr="005E58DD">
              <w:rPr>
                <w:lang w:val="ru-RU"/>
              </w:rPr>
              <w:t xml:space="preserve"> </w:t>
            </w:r>
            <w:proofErr w:type="spellStart"/>
            <w:r w:rsidRPr="005E58DD">
              <w:rPr>
                <w:lang w:val="ru-RU"/>
              </w:rPr>
              <w:t>днів</w:t>
            </w:r>
            <w:proofErr w:type="spellEnd"/>
            <w:r w:rsidRPr="005E58DD">
              <w:rPr>
                <w:lang w:val="ru-RU"/>
              </w:rPr>
              <w:t xml:space="preserve"> до </w:t>
            </w:r>
            <w:proofErr w:type="spellStart"/>
            <w:r w:rsidRPr="005E58DD">
              <w:rPr>
                <w:lang w:val="ru-RU"/>
              </w:rPr>
              <w:t>запланованої</w:t>
            </w:r>
            <w:proofErr w:type="spellEnd"/>
            <w:r w:rsidRPr="005E58DD">
              <w:rPr>
                <w:lang w:val="ru-RU"/>
              </w:rPr>
              <w:t xml:space="preserve"> </w:t>
            </w:r>
            <w:proofErr w:type="spellStart"/>
            <w:r w:rsidRPr="005E58DD">
              <w:rPr>
                <w:lang w:val="ru-RU"/>
              </w:rPr>
              <w:t>дати</w:t>
            </w:r>
            <w:proofErr w:type="spellEnd"/>
            <w:r w:rsidRPr="005E58DD">
              <w:rPr>
                <w:lang w:val="ru-RU"/>
              </w:rPr>
              <w:t xml:space="preserve">; у </w:t>
            </w:r>
            <w:proofErr w:type="spellStart"/>
            <w:r w:rsidRPr="005E58DD">
              <w:rPr>
                <w:lang w:val="ru-RU"/>
              </w:rPr>
              <w:t>цей</w:t>
            </w:r>
            <w:proofErr w:type="spellEnd"/>
            <w:r w:rsidRPr="005E58DD">
              <w:rPr>
                <w:lang w:val="ru-RU"/>
              </w:rPr>
              <w:t xml:space="preserve"> </w:t>
            </w:r>
            <w:proofErr w:type="spellStart"/>
            <w:r w:rsidRPr="005E58DD">
              <w:rPr>
                <w:lang w:val="ru-RU"/>
              </w:rPr>
              <w:t>період</w:t>
            </w:r>
            <w:proofErr w:type="spellEnd"/>
            <w:r w:rsidRPr="005E58DD">
              <w:rPr>
                <w:lang w:val="ru-RU"/>
              </w:rPr>
              <w:t xml:space="preserve"> </w:t>
            </w:r>
            <w:proofErr w:type="spellStart"/>
            <w:r w:rsidRPr="005E58DD">
              <w:rPr>
                <w:lang w:val="ru-RU"/>
              </w:rPr>
              <w:t>Сторони</w:t>
            </w:r>
            <w:proofErr w:type="spellEnd"/>
            <w:r w:rsidRPr="005E58DD">
              <w:rPr>
                <w:lang w:val="ru-RU"/>
              </w:rPr>
              <w:t xml:space="preserve"> </w:t>
            </w:r>
            <w:proofErr w:type="spellStart"/>
            <w:r w:rsidRPr="005E58DD">
              <w:rPr>
                <w:lang w:val="ru-RU"/>
              </w:rPr>
              <w:t>підписують</w:t>
            </w:r>
            <w:proofErr w:type="spellEnd"/>
            <w:r w:rsidRPr="005E58DD">
              <w:rPr>
                <w:lang w:val="ru-RU"/>
              </w:rPr>
              <w:t xml:space="preserve"> </w:t>
            </w:r>
            <w:proofErr w:type="spellStart"/>
            <w:r w:rsidRPr="005E58DD">
              <w:rPr>
                <w:lang w:val="ru-RU"/>
              </w:rPr>
              <w:t>усі</w:t>
            </w:r>
            <w:proofErr w:type="spellEnd"/>
            <w:r w:rsidRPr="005E58DD">
              <w:rPr>
                <w:lang w:val="ru-RU"/>
              </w:rPr>
              <w:t xml:space="preserve"> </w:t>
            </w:r>
            <w:proofErr w:type="spellStart"/>
            <w:r w:rsidRPr="005E58DD">
              <w:rPr>
                <w:lang w:val="ru-RU"/>
              </w:rPr>
              <w:t>документи</w:t>
            </w:r>
            <w:proofErr w:type="spellEnd"/>
            <w:r w:rsidRPr="005E58DD">
              <w:rPr>
                <w:lang w:val="ru-RU"/>
              </w:rPr>
              <w:t xml:space="preserve"> та </w:t>
            </w:r>
            <w:proofErr w:type="spellStart"/>
            <w:r w:rsidRPr="005E58DD">
              <w:rPr>
                <w:lang w:val="ru-RU"/>
              </w:rPr>
              <w:t>проводять</w:t>
            </w:r>
            <w:proofErr w:type="spellEnd"/>
            <w:r w:rsidRPr="005E58DD">
              <w:rPr>
                <w:lang w:val="ru-RU"/>
              </w:rPr>
              <w:t xml:space="preserve"> </w:t>
            </w:r>
            <w:proofErr w:type="spellStart"/>
            <w:r w:rsidRPr="005E58DD">
              <w:rPr>
                <w:lang w:val="ru-RU"/>
              </w:rPr>
              <w:t>розрахунки</w:t>
            </w:r>
            <w:proofErr w:type="spellEnd"/>
            <w:r w:rsidRPr="005E58DD">
              <w:rPr>
                <w:lang w:val="ru-RU"/>
              </w:rPr>
              <w:t>.</w:t>
            </w:r>
          </w:p>
        </w:tc>
        <w:tc>
          <w:tcPr>
            <w:tcW w:w="5159" w:type="dxa"/>
          </w:tcPr>
          <w:p w14:paraId="33210F32" w14:textId="77777777" w:rsidR="007A2618" w:rsidRDefault="006E16CE" w:rsidP="005E58DD">
            <w:pPr>
              <w:jc w:val="both"/>
            </w:pPr>
            <w:r>
              <w:t>7.3. The Agreement may be terminated early at either Party’s request upon written notice at least 10 working days in advance; during this period the Parties sign all documents and complete settlements.</w:t>
            </w:r>
          </w:p>
        </w:tc>
      </w:tr>
      <w:tr w:rsidR="007A2618" w14:paraId="76F1FDDC" w14:textId="77777777" w:rsidTr="005E58DD">
        <w:tblPrEx>
          <w:jc w:val="center"/>
        </w:tblPrEx>
        <w:trPr>
          <w:gridAfter w:val="1"/>
          <w:wAfter w:w="138" w:type="dxa"/>
          <w:jc w:val="center"/>
        </w:trPr>
        <w:tc>
          <w:tcPr>
            <w:tcW w:w="5159" w:type="dxa"/>
            <w:gridSpan w:val="2"/>
          </w:tcPr>
          <w:p w14:paraId="34B6B4F8" w14:textId="77777777" w:rsidR="007A2618" w:rsidRPr="005E58DD" w:rsidRDefault="006E16CE" w:rsidP="005E58DD">
            <w:pPr>
              <w:jc w:val="both"/>
              <w:rPr>
                <w:lang w:val="ru-RU"/>
              </w:rPr>
            </w:pPr>
            <w:r w:rsidRPr="005E58DD">
              <w:rPr>
                <w:lang w:val="ru-RU"/>
              </w:rPr>
              <w:t>7.4</w:t>
            </w:r>
            <w:r w:rsidRPr="005E58DD">
              <w:rPr>
                <w:lang w:val="ru-RU"/>
              </w:rPr>
              <w:t xml:space="preserve">. </w:t>
            </w:r>
            <w:proofErr w:type="spellStart"/>
            <w:r w:rsidRPr="005E58DD">
              <w:rPr>
                <w:lang w:val="ru-RU"/>
              </w:rPr>
              <w:t>Усі</w:t>
            </w:r>
            <w:proofErr w:type="spellEnd"/>
            <w:r w:rsidRPr="005E58DD">
              <w:rPr>
                <w:lang w:val="ru-RU"/>
              </w:rPr>
              <w:t xml:space="preserve"> </w:t>
            </w:r>
            <w:proofErr w:type="spellStart"/>
            <w:r w:rsidRPr="005E58DD">
              <w:rPr>
                <w:lang w:val="ru-RU"/>
              </w:rPr>
              <w:t>повідомлення</w:t>
            </w:r>
            <w:proofErr w:type="spellEnd"/>
            <w:r w:rsidRPr="005E58DD">
              <w:rPr>
                <w:lang w:val="ru-RU"/>
              </w:rPr>
              <w:t xml:space="preserve"> </w:t>
            </w:r>
            <w:proofErr w:type="spellStart"/>
            <w:r w:rsidRPr="005E58DD">
              <w:rPr>
                <w:lang w:val="ru-RU"/>
              </w:rPr>
              <w:t>надсилаються</w:t>
            </w:r>
            <w:proofErr w:type="spellEnd"/>
            <w:r w:rsidRPr="005E58DD">
              <w:rPr>
                <w:lang w:val="ru-RU"/>
              </w:rPr>
              <w:t xml:space="preserve"> у </w:t>
            </w:r>
            <w:proofErr w:type="spellStart"/>
            <w:r w:rsidRPr="005E58DD">
              <w:rPr>
                <w:lang w:val="ru-RU"/>
              </w:rPr>
              <w:t>письмовій</w:t>
            </w:r>
            <w:proofErr w:type="spellEnd"/>
            <w:r w:rsidRPr="005E58DD">
              <w:rPr>
                <w:lang w:val="ru-RU"/>
              </w:rPr>
              <w:t xml:space="preserve"> </w:t>
            </w:r>
            <w:proofErr w:type="spellStart"/>
            <w:r w:rsidRPr="005E58DD">
              <w:rPr>
                <w:lang w:val="ru-RU"/>
              </w:rPr>
              <w:t>формі</w:t>
            </w:r>
            <w:proofErr w:type="spellEnd"/>
            <w:r w:rsidRPr="005E58DD">
              <w:rPr>
                <w:lang w:val="ru-RU"/>
              </w:rPr>
              <w:t xml:space="preserve"> на </w:t>
            </w:r>
            <w:proofErr w:type="spellStart"/>
            <w:r w:rsidRPr="005E58DD">
              <w:rPr>
                <w:lang w:val="ru-RU"/>
              </w:rPr>
              <w:t>адреси</w:t>
            </w:r>
            <w:proofErr w:type="spellEnd"/>
            <w:r w:rsidRPr="005E58DD">
              <w:rPr>
                <w:lang w:val="ru-RU"/>
              </w:rPr>
              <w:t xml:space="preserve"> </w:t>
            </w:r>
            <w:proofErr w:type="spellStart"/>
            <w:r w:rsidRPr="005E58DD">
              <w:rPr>
                <w:lang w:val="ru-RU"/>
              </w:rPr>
              <w:t>Сторін</w:t>
            </w:r>
            <w:proofErr w:type="spellEnd"/>
            <w:r w:rsidRPr="005E58DD">
              <w:rPr>
                <w:lang w:val="ru-RU"/>
              </w:rPr>
              <w:t xml:space="preserve">, </w:t>
            </w:r>
            <w:proofErr w:type="spellStart"/>
            <w:r w:rsidRPr="005E58DD">
              <w:rPr>
                <w:lang w:val="ru-RU"/>
              </w:rPr>
              <w:t>зазначені</w:t>
            </w:r>
            <w:proofErr w:type="spellEnd"/>
            <w:r w:rsidRPr="005E58DD">
              <w:rPr>
                <w:lang w:val="ru-RU"/>
              </w:rPr>
              <w:t xml:space="preserve"> у </w:t>
            </w:r>
            <w:proofErr w:type="spellStart"/>
            <w:r w:rsidRPr="005E58DD">
              <w:rPr>
                <w:lang w:val="ru-RU"/>
              </w:rPr>
              <w:t>цьому</w:t>
            </w:r>
            <w:proofErr w:type="spellEnd"/>
            <w:r w:rsidRPr="005E58DD">
              <w:rPr>
                <w:lang w:val="ru-RU"/>
              </w:rPr>
              <w:t xml:space="preserve"> </w:t>
            </w:r>
            <w:proofErr w:type="spellStart"/>
            <w:r w:rsidRPr="005E58DD">
              <w:rPr>
                <w:lang w:val="ru-RU"/>
              </w:rPr>
              <w:t>Договорі</w:t>
            </w:r>
            <w:proofErr w:type="spellEnd"/>
            <w:r w:rsidRPr="005E58DD">
              <w:rPr>
                <w:lang w:val="ru-RU"/>
              </w:rPr>
              <w:t>.</w:t>
            </w:r>
          </w:p>
        </w:tc>
        <w:tc>
          <w:tcPr>
            <w:tcW w:w="5159" w:type="dxa"/>
          </w:tcPr>
          <w:p w14:paraId="60494BE8" w14:textId="77777777" w:rsidR="007A2618" w:rsidRDefault="006E16CE" w:rsidP="005E58DD">
            <w:pPr>
              <w:jc w:val="both"/>
            </w:pPr>
            <w:r>
              <w:t>7.4. All notices are sent in writing to the Parties’ addresses specified in this Agreement.</w:t>
            </w:r>
          </w:p>
        </w:tc>
      </w:tr>
      <w:tr w:rsidR="007A2618" w14:paraId="737B8DAF" w14:textId="77777777" w:rsidTr="005E58DD">
        <w:tblPrEx>
          <w:jc w:val="center"/>
        </w:tblPrEx>
        <w:trPr>
          <w:gridAfter w:val="1"/>
          <w:wAfter w:w="138" w:type="dxa"/>
          <w:jc w:val="center"/>
        </w:trPr>
        <w:tc>
          <w:tcPr>
            <w:tcW w:w="5159" w:type="dxa"/>
            <w:gridSpan w:val="2"/>
            <w:shd w:val="clear" w:color="auto" w:fill="F2F2F2"/>
          </w:tcPr>
          <w:p w14:paraId="3CA4E76B" w14:textId="77777777" w:rsidR="007A2618" w:rsidRDefault="006E16CE" w:rsidP="005E58DD">
            <w:pPr>
              <w:jc w:val="both"/>
            </w:pPr>
            <w:r>
              <w:rPr>
                <w:b/>
              </w:rPr>
              <w:t>8. Інші умови</w:t>
            </w:r>
          </w:p>
        </w:tc>
        <w:tc>
          <w:tcPr>
            <w:tcW w:w="5159" w:type="dxa"/>
            <w:shd w:val="clear" w:color="auto" w:fill="F2F2F2"/>
          </w:tcPr>
          <w:p w14:paraId="1D4ECF83" w14:textId="77777777" w:rsidR="007A2618" w:rsidRDefault="006E16CE" w:rsidP="005E58DD">
            <w:pPr>
              <w:jc w:val="both"/>
            </w:pPr>
            <w:r>
              <w:rPr>
                <w:b/>
              </w:rPr>
              <w:t>8. Other Terms</w:t>
            </w:r>
          </w:p>
        </w:tc>
      </w:tr>
      <w:tr w:rsidR="007A2618" w14:paraId="03458B04" w14:textId="77777777" w:rsidTr="005E58DD">
        <w:tblPrEx>
          <w:jc w:val="center"/>
        </w:tblPrEx>
        <w:trPr>
          <w:gridAfter w:val="1"/>
          <w:wAfter w:w="138" w:type="dxa"/>
          <w:jc w:val="center"/>
        </w:trPr>
        <w:tc>
          <w:tcPr>
            <w:tcW w:w="5159" w:type="dxa"/>
            <w:gridSpan w:val="2"/>
          </w:tcPr>
          <w:p w14:paraId="65F75C25" w14:textId="77777777" w:rsidR="007A2618" w:rsidRPr="005E58DD" w:rsidRDefault="006E16CE" w:rsidP="005E58DD">
            <w:pPr>
              <w:jc w:val="both"/>
              <w:rPr>
                <w:lang w:val="ru-RU"/>
              </w:rPr>
            </w:pPr>
            <w:r w:rsidRPr="005E58DD">
              <w:rPr>
                <w:lang w:val="ru-RU"/>
              </w:rPr>
              <w:t xml:space="preserve">8.1. </w:t>
            </w:r>
            <w:proofErr w:type="spellStart"/>
            <w:r w:rsidRPr="005E58DD">
              <w:rPr>
                <w:lang w:val="ru-RU"/>
              </w:rPr>
              <w:t>Офіційні</w:t>
            </w:r>
            <w:proofErr w:type="spellEnd"/>
            <w:r w:rsidRPr="005E58DD">
              <w:rPr>
                <w:lang w:val="ru-RU"/>
              </w:rPr>
              <w:t xml:space="preserve"> </w:t>
            </w:r>
            <w:proofErr w:type="spellStart"/>
            <w:r w:rsidRPr="005E58DD">
              <w:rPr>
                <w:lang w:val="ru-RU"/>
              </w:rPr>
              <w:t>взаємні</w:t>
            </w:r>
            <w:proofErr w:type="spellEnd"/>
            <w:r w:rsidRPr="005E58DD">
              <w:rPr>
                <w:lang w:val="ru-RU"/>
              </w:rPr>
              <w:t xml:space="preserve"> </w:t>
            </w:r>
            <w:proofErr w:type="spellStart"/>
            <w:r w:rsidRPr="005E58DD">
              <w:rPr>
                <w:lang w:val="ru-RU"/>
              </w:rPr>
              <w:t>звернення</w:t>
            </w:r>
            <w:proofErr w:type="spellEnd"/>
            <w:r w:rsidRPr="005E58DD">
              <w:rPr>
                <w:lang w:val="ru-RU"/>
              </w:rPr>
              <w:t xml:space="preserve"> </w:t>
            </w:r>
            <w:proofErr w:type="spellStart"/>
            <w:r w:rsidRPr="005E58DD">
              <w:rPr>
                <w:lang w:val="ru-RU"/>
              </w:rPr>
              <w:t>оформ</w:t>
            </w:r>
            <w:r w:rsidRPr="005E58DD">
              <w:rPr>
                <w:lang w:val="ru-RU"/>
              </w:rPr>
              <w:t>люються</w:t>
            </w:r>
            <w:proofErr w:type="spellEnd"/>
            <w:r w:rsidRPr="005E58DD">
              <w:rPr>
                <w:lang w:val="ru-RU"/>
              </w:rPr>
              <w:t xml:space="preserve"> </w:t>
            </w:r>
            <w:proofErr w:type="spellStart"/>
            <w:r w:rsidRPr="005E58DD">
              <w:rPr>
                <w:lang w:val="ru-RU"/>
              </w:rPr>
              <w:t>письмово</w:t>
            </w:r>
            <w:proofErr w:type="spellEnd"/>
            <w:r w:rsidRPr="005E58DD">
              <w:rPr>
                <w:lang w:val="ru-RU"/>
              </w:rPr>
              <w:t xml:space="preserve">; </w:t>
            </w:r>
            <w:proofErr w:type="spellStart"/>
            <w:r w:rsidRPr="005E58DD">
              <w:rPr>
                <w:lang w:val="ru-RU"/>
              </w:rPr>
              <w:t>Сторони</w:t>
            </w:r>
            <w:proofErr w:type="spellEnd"/>
            <w:r w:rsidRPr="005E58DD">
              <w:rPr>
                <w:lang w:val="ru-RU"/>
              </w:rPr>
              <w:t xml:space="preserve"> </w:t>
            </w:r>
            <w:proofErr w:type="spellStart"/>
            <w:r w:rsidRPr="005E58DD">
              <w:rPr>
                <w:lang w:val="ru-RU"/>
              </w:rPr>
              <w:t>розглядають</w:t>
            </w:r>
            <w:proofErr w:type="spellEnd"/>
            <w:r w:rsidRPr="005E58DD">
              <w:rPr>
                <w:lang w:val="ru-RU"/>
              </w:rPr>
              <w:t xml:space="preserve"> </w:t>
            </w:r>
            <w:proofErr w:type="spellStart"/>
            <w:r w:rsidRPr="005E58DD">
              <w:rPr>
                <w:lang w:val="ru-RU"/>
              </w:rPr>
              <w:t>їх</w:t>
            </w:r>
            <w:proofErr w:type="spellEnd"/>
            <w:r w:rsidRPr="005E58DD">
              <w:rPr>
                <w:lang w:val="ru-RU"/>
              </w:rPr>
              <w:t xml:space="preserve"> </w:t>
            </w:r>
            <w:proofErr w:type="spellStart"/>
            <w:r w:rsidRPr="005E58DD">
              <w:rPr>
                <w:lang w:val="ru-RU"/>
              </w:rPr>
              <w:t>протягом</w:t>
            </w:r>
            <w:proofErr w:type="spellEnd"/>
            <w:r w:rsidRPr="005E58DD">
              <w:rPr>
                <w:lang w:val="ru-RU"/>
              </w:rPr>
              <w:t xml:space="preserve"> 1 (одного) дня з моменту </w:t>
            </w:r>
            <w:proofErr w:type="spellStart"/>
            <w:r w:rsidRPr="005E58DD">
              <w:rPr>
                <w:lang w:val="ru-RU"/>
              </w:rPr>
              <w:t>надходження</w:t>
            </w:r>
            <w:proofErr w:type="spellEnd"/>
            <w:r w:rsidRPr="005E58DD">
              <w:rPr>
                <w:lang w:val="ru-RU"/>
              </w:rPr>
              <w:t>.</w:t>
            </w:r>
          </w:p>
        </w:tc>
        <w:tc>
          <w:tcPr>
            <w:tcW w:w="5159" w:type="dxa"/>
          </w:tcPr>
          <w:p w14:paraId="5D96F518" w14:textId="77777777" w:rsidR="007A2618" w:rsidRDefault="006E16CE" w:rsidP="005E58DD">
            <w:pPr>
              <w:jc w:val="both"/>
            </w:pPr>
            <w:r>
              <w:t>8.1. Official mutual communications are made in writing; the Parties consider them within 1 (one) day of receipt.</w:t>
            </w:r>
          </w:p>
        </w:tc>
      </w:tr>
      <w:tr w:rsidR="007A2618" w14:paraId="23FB5BDD" w14:textId="77777777" w:rsidTr="005E58DD">
        <w:tblPrEx>
          <w:jc w:val="center"/>
        </w:tblPrEx>
        <w:trPr>
          <w:gridAfter w:val="1"/>
          <w:wAfter w:w="138" w:type="dxa"/>
          <w:jc w:val="center"/>
        </w:trPr>
        <w:tc>
          <w:tcPr>
            <w:tcW w:w="5159" w:type="dxa"/>
            <w:gridSpan w:val="2"/>
          </w:tcPr>
          <w:p w14:paraId="1DF2BE25" w14:textId="77777777" w:rsidR="007A2618" w:rsidRPr="005E58DD" w:rsidRDefault="006E16CE" w:rsidP="005E58DD">
            <w:pPr>
              <w:jc w:val="both"/>
              <w:rPr>
                <w:lang w:val="ru-RU"/>
              </w:rPr>
            </w:pPr>
            <w:r w:rsidRPr="005E58DD">
              <w:rPr>
                <w:lang w:val="ru-RU"/>
              </w:rPr>
              <w:lastRenderedPageBreak/>
              <w:t xml:space="preserve">8.2. </w:t>
            </w:r>
            <w:proofErr w:type="spellStart"/>
            <w:r w:rsidRPr="005E58DD">
              <w:rPr>
                <w:lang w:val="ru-RU"/>
              </w:rPr>
              <w:t>Усі</w:t>
            </w:r>
            <w:proofErr w:type="spellEnd"/>
            <w:r w:rsidRPr="005E58DD">
              <w:rPr>
                <w:lang w:val="ru-RU"/>
              </w:rPr>
              <w:t xml:space="preserve"> </w:t>
            </w:r>
            <w:proofErr w:type="spellStart"/>
            <w:r w:rsidRPr="005E58DD">
              <w:rPr>
                <w:lang w:val="ru-RU"/>
              </w:rPr>
              <w:t>зміни</w:t>
            </w:r>
            <w:proofErr w:type="spellEnd"/>
            <w:r w:rsidRPr="005E58DD">
              <w:rPr>
                <w:lang w:val="ru-RU"/>
              </w:rPr>
              <w:t xml:space="preserve"> та </w:t>
            </w:r>
            <w:proofErr w:type="spellStart"/>
            <w:r w:rsidRPr="005E58DD">
              <w:rPr>
                <w:lang w:val="ru-RU"/>
              </w:rPr>
              <w:t>доповнення</w:t>
            </w:r>
            <w:proofErr w:type="spellEnd"/>
            <w:r w:rsidRPr="005E58DD">
              <w:rPr>
                <w:lang w:val="ru-RU"/>
              </w:rPr>
              <w:t xml:space="preserve"> </w:t>
            </w:r>
            <w:proofErr w:type="spellStart"/>
            <w:r w:rsidRPr="005E58DD">
              <w:rPr>
                <w:lang w:val="ru-RU"/>
              </w:rPr>
              <w:t>оформлюються</w:t>
            </w:r>
            <w:proofErr w:type="spellEnd"/>
            <w:r w:rsidRPr="005E58DD">
              <w:rPr>
                <w:lang w:val="ru-RU"/>
              </w:rPr>
              <w:t xml:space="preserve"> </w:t>
            </w:r>
            <w:proofErr w:type="spellStart"/>
            <w:r w:rsidRPr="005E58DD">
              <w:rPr>
                <w:lang w:val="ru-RU"/>
              </w:rPr>
              <w:t>додатковими</w:t>
            </w:r>
            <w:proofErr w:type="spellEnd"/>
            <w:r w:rsidRPr="005E58DD">
              <w:rPr>
                <w:lang w:val="ru-RU"/>
              </w:rPr>
              <w:t xml:space="preserve"> </w:t>
            </w:r>
            <w:proofErr w:type="spellStart"/>
            <w:r w:rsidRPr="005E58DD">
              <w:rPr>
                <w:lang w:val="ru-RU"/>
              </w:rPr>
              <w:t>угодами</w:t>
            </w:r>
            <w:proofErr w:type="spellEnd"/>
            <w:r w:rsidRPr="005E58DD">
              <w:rPr>
                <w:lang w:val="ru-RU"/>
              </w:rPr>
              <w:t xml:space="preserve">, </w:t>
            </w:r>
            <w:proofErr w:type="spellStart"/>
            <w:r w:rsidRPr="005E58DD">
              <w:rPr>
                <w:lang w:val="ru-RU"/>
              </w:rPr>
              <w:t>що</w:t>
            </w:r>
            <w:proofErr w:type="spellEnd"/>
            <w:r w:rsidRPr="005E58DD">
              <w:rPr>
                <w:lang w:val="ru-RU"/>
              </w:rPr>
              <w:t xml:space="preserve"> є </w:t>
            </w:r>
            <w:proofErr w:type="spellStart"/>
            <w:r w:rsidRPr="005E58DD">
              <w:rPr>
                <w:lang w:val="ru-RU"/>
              </w:rPr>
              <w:t>невід’ємною</w:t>
            </w:r>
            <w:proofErr w:type="spellEnd"/>
            <w:r w:rsidRPr="005E58DD">
              <w:rPr>
                <w:lang w:val="ru-RU"/>
              </w:rPr>
              <w:t xml:space="preserve"> </w:t>
            </w:r>
            <w:proofErr w:type="spellStart"/>
            <w:r w:rsidRPr="005E58DD">
              <w:rPr>
                <w:lang w:val="ru-RU"/>
              </w:rPr>
              <w:t>частиною</w:t>
            </w:r>
            <w:proofErr w:type="spellEnd"/>
            <w:r w:rsidRPr="005E58DD">
              <w:rPr>
                <w:lang w:val="ru-RU"/>
              </w:rPr>
              <w:t xml:space="preserve"> Договору та </w:t>
            </w:r>
            <w:proofErr w:type="spellStart"/>
            <w:r w:rsidRPr="005E58DD">
              <w:rPr>
                <w:lang w:val="ru-RU"/>
              </w:rPr>
              <w:t>мають</w:t>
            </w:r>
            <w:proofErr w:type="spellEnd"/>
            <w:r w:rsidRPr="005E58DD">
              <w:rPr>
                <w:lang w:val="ru-RU"/>
              </w:rPr>
              <w:t xml:space="preserve"> силу </w:t>
            </w:r>
            <w:proofErr w:type="spellStart"/>
            <w:r w:rsidRPr="005E58DD">
              <w:rPr>
                <w:lang w:val="ru-RU"/>
              </w:rPr>
              <w:t>лише</w:t>
            </w:r>
            <w:proofErr w:type="spellEnd"/>
            <w:r w:rsidRPr="005E58DD">
              <w:rPr>
                <w:lang w:val="ru-RU"/>
              </w:rPr>
              <w:t xml:space="preserve"> в </w:t>
            </w:r>
            <w:proofErr w:type="spellStart"/>
            <w:r w:rsidRPr="005E58DD">
              <w:rPr>
                <w:lang w:val="ru-RU"/>
              </w:rPr>
              <w:t>письмовій</w:t>
            </w:r>
            <w:proofErr w:type="spellEnd"/>
            <w:r w:rsidRPr="005E58DD">
              <w:rPr>
                <w:lang w:val="ru-RU"/>
              </w:rPr>
              <w:t xml:space="preserve"> </w:t>
            </w:r>
            <w:proofErr w:type="spellStart"/>
            <w:r w:rsidRPr="005E58DD">
              <w:rPr>
                <w:lang w:val="ru-RU"/>
              </w:rPr>
              <w:t>формі</w:t>
            </w:r>
            <w:proofErr w:type="spellEnd"/>
            <w:r w:rsidRPr="005E58DD">
              <w:rPr>
                <w:lang w:val="ru-RU"/>
              </w:rPr>
              <w:t xml:space="preserve"> за </w:t>
            </w:r>
            <w:proofErr w:type="spellStart"/>
            <w:r w:rsidRPr="005E58DD">
              <w:rPr>
                <w:lang w:val="ru-RU"/>
              </w:rPr>
              <w:t>підписами</w:t>
            </w:r>
            <w:proofErr w:type="spellEnd"/>
            <w:r w:rsidRPr="005E58DD">
              <w:rPr>
                <w:lang w:val="ru-RU"/>
              </w:rPr>
              <w:t xml:space="preserve"> </w:t>
            </w:r>
            <w:proofErr w:type="spellStart"/>
            <w:r w:rsidRPr="005E58DD">
              <w:rPr>
                <w:lang w:val="ru-RU"/>
              </w:rPr>
              <w:t>Сторін</w:t>
            </w:r>
            <w:proofErr w:type="spellEnd"/>
            <w:r w:rsidRPr="005E58DD">
              <w:rPr>
                <w:lang w:val="ru-RU"/>
              </w:rPr>
              <w:t>.</w:t>
            </w:r>
          </w:p>
        </w:tc>
        <w:tc>
          <w:tcPr>
            <w:tcW w:w="5159" w:type="dxa"/>
          </w:tcPr>
          <w:p w14:paraId="047552EF" w14:textId="77777777" w:rsidR="007A2618" w:rsidRDefault="006E16CE" w:rsidP="005E58DD">
            <w:pPr>
              <w:jc w:val="both"/>
            </w:pPr>
            <w:r>
              <w:t>8.2. All amendments are made by addenda that form an integral part of the Agreement and are valid only in writing signed by the Parties.</w:t>
            </w:r>
          </w:p>
        </w:tc>
      </w:tr>
      <w:tr w:rsidR="007A2618" w14:paraId="59AD9FF4" w14:textId="77777777" w:rsidTr="005E58DD">
        <w:tblPrEx>
          <w:jc w:val="center"/>
        </w:tblPrEx>
        <w:trPr>
          <w:gridAfter w:val="1"/>
          <w:wAfter w:w="138" w:type="dxa"/>
          <w:jc w:val="center"/>
        </w:trPr>
        <w:tc>
          <w:tcPr>
            <w:tcW w:w="5159" w:type="dxa"/>
            <w:gridSpan w:val="2"/>
          </w:tcPr>
          <w:p w14:paraId="7CFFFA3C" w14:textId="77777777" w:rsidR="007A2618" w:rsidRPr="005E58DD" w:rsidRDefault="006E16CE" w:rsidP="005E58DD">
            <w:pPr>
              <w:jc w:val="both"/>
              <w:rPr>
                <w:lang w:val="ru-RU"/>
              </w:rPr>
            </w:pPr>
            <w:r w:rsidRPr="005E58DD">
              <w:rPr>
                <w:lang w:val="ru-RU"/>
              </w:rPr>
              <w:t xml:space="preserve">8.3. Спори </w:t>
            </w:r>
            <w:proofErr w:type="spellStart"/>
            <w:r w:rsidRPr="005E58DD">
              <w:rPr>
                <w:lang w:val="ru-RU"/>
              </w:rPr>
              <w:t>вирі</w:t>
            </w:r>
            <w:r w:rsidRPr="005E58DD">
              <w:rPr>
                <w:lang w:val="ru-RU"/>
              </w:rPr>
              <w:t>шуються</w:t>
            </w:r>
            <w:proofErr w:type="spellEnd"/>
            <w:r w:rsidRPr="005E58DD">
              <w:rPr>
                <w:lang w:val="ru-RU"/>
              </w:rPr>
              <w:t xml:space="preserve"> шляхом </w:t>
            </w:r>
            <w:proofErr w:type="spellStart"/>
            <w:r w:rsidRPr="005E58DD">
              <w:rPr>
                <w:lang w:val="ru-RU"/>
              </w:rPr>
              <w:t>переговорів</w:t>
            </w:r>
            <w:proofErr w:type="spellEnd"/>
            <w:r w:rsidRPr="005E58DD">
              <w:rPr>
                <w:lang w:val="ru-RU"/>
              </w:rPr>
              <w:t xml:space="preserve">, а в </w:t>
            </w:r>
            <w:proofErr w:type="spellStart"/>
            <w:r w:rsidRPr="005E58DD">
              <w:rPr>
                <w:lang w:val="ru-RU"/>
              </w:rPr>
              <w:t>разі</w:t>
            </w:r>
            <w:proofErr w:type="spellEnd"/>
            <w:r w:rsidRPr="005E58DD">
              <w:rPr>
                <w:lang w:val="ru-RU"/>
              </w:rPr>
              <w:t xml:space="preserve"> </w:t>
            </w:r>
            <w:proofErr w:type="spellStart"/>
            <w:r w:rsidRPr="005E58DD">
              <w:rPr>
                <w:lang w:val="ru-RU"/>
              </w:rPr>
              <w:t>недосягнення</w:t>
            </w:r>
            <w:proofErr w:type="spellEnd"/>
            <w:r w:rsidRPr="005E58DD">
              <w:rPr>
                <w:lang w:val="ru-RU"/>
              </w:rPr>
              <w:t xml:space="preserve"> </w:t>
            </w:r>
            <w:proofErr w:type="spellStart"/>
            <w:r w:rsidRPr="005E58DD">
              <w:rPr>
                <w:lang w:val="ru-RU"/>
              </w:rPr>
              <w:t>згоди</w:t>
            </w:r>
            <w:proofErr w:type="spellEnd"/>
            <w:r w:rsidRPr="005E58DD">
              <w:rPr>
                <w:lang w:val="ru-RU"/>
              </w:rPr>
              <w:t xml:space="preserve"> — </w:t>
            </w:r>
            <w:proofErr w:type="gramStart"/>
            <w:r w:rsidRPr="005E58DD">
              <w:rPr>
                <w:lang w:val="ru-RU"/>
              </w:rPr>
              <w:t>у судовому порядку</w:t>
            </w:r>
            <w:proofErr w:type="gramEnd"/>
            <w:r w:rsidRPr="005E58DD">
              <w:rPr>
                <w:lang w:val="ru-RU"/>
              </w:rPr>
              <w:t xml:space="preserve"> </w:t>
            </w:r>
            <w:proofErr w:type="spellStart"/>
            <w:r w:rsidRPr="005E58DD">
              <w:rPr>
                <w:lang w:val="ru-RU"/>
              </w:rPr>
              <w:t>із</w:t>
            </w:r>
            <w:proofErr w:type="spellEnd"/>
            <w:r w:rsidRPr="005E58DD">
              <w:rPr>
                <w:lang w:val="ru-RU"/>
              </w:rPr>
              <w:t xml:space="preserve"> </w:t>
            </w:r>
            <w:proofErr w:type="spellStart"/>
            <w:r w:rsidRPr="005E58DD">
              <w:rPr>
                <w:lang w:val="ru-RU"/>
              </w:rPr>
              <w:t>застосуванням</w:t>
            </w:r>
            <w:proofErr w:type="spellEnd"/>
            <w:r w:rsidRPr="005E58DD">
              <w:rPr>
                <w:lang w:val="ru-RU"/>
              </w:rPr>
              <w:t xml:space="preserve"> права </w:t>
            </w:r>
            <w:proofErr w:type="spellStart"/>
            <w:r w:rsidRPr="005E58DD">
              <w:rPr>
                <w:lang w:val="ru-RU"/>
              </w:rPr>
              <w:t>України</w:t>
            </w:r>
            <w:proofErr w:type="spellEnd"/>
            <w:r w:rsidRPr="005E58DD">
              <w:rPr>
                <w:lang w:val="ru-RU"/>
              </w:rPr>
              <w:t>.</w:t>
            </w:r>
          </w:p>
        </w:tc>
        <w:tc>
          <w:tcPr>
            <w:tcW w:w="5159" w:type="dxa"/>
          </w:tcPr>
          <w:p w14:paraId="032FBE8C" w14:textId="77777777" w:rsidR="007A2618" w:rsidRDefault="006E16CE" w:rsidP="005E58DD">
            <w:pPr>
              <w:jc w:val="both"/>
            </w:pPr>
            <w:r>
              <w:t>8.3. Disputes are resolved through negotiations and, failing agreement, in court under the law of Ukraine.</w:t>
            </w:r>
          </w:p>
        </w:tc>
      </w:tr>
      <w:tr w:rsidR="007A2618" w14:paraId="78B4326C" w14:textId="77777777" w:rsidTr="005E58DD">
        <w:tblPrEx>
          <w:jc w:val="center"/>
        </w:tblPrEx>
        <w:trPr>
          <w:gridAfter w:val="1"/>
          <w:wAfter w:w="138" w:type="dxa"/>
          <w:jc w:val="center"/>
        </w:trPr>
        <w:tc>
          <w:tcPr>
            <w:tcW w:w="5159" w:type="dxa"/>
            <w:gridSpan w:val="2"/>
          </w:tcPr>
          <w:p w14:paraId="74DE3C17" w14:textId="77777777" w:rsidR="007A2618" w:rsidRPr="005E58DD" w:rsidRDefault="006E16CE" w:rsidP="005E58DD">
            <w:pPr>
              <w:jc w:val="both"/>
              <w:rPr>
                <w:lang w:val="ru-RU"/>
              </w:rPr>
            </w:pPr>
            <w:r w:rsidRPr="005E58DD">
              <w:rPr>
                <w:lang w:val="ru-RU"/>
              </w:rPr>
              <w:t xml:space="preserve">8.4. </w:t>
            </w:r>
            <w:proofErr w:type="spellStart"/>
            <w:r w:rsidRPr="005E58DD">
              <w:rPr>
                <w:lang w:val="ru-RU"/>
              </w:rPr>
              <w:t>Підписанням</w:t>
            </w:r>
            <w:proofErr w:type="spellEnd"/>
            <w:r w:rsidRPr="005E58DD">
              <w:rPr>
                <w:lang w:val="ru-RU"/>
              </w:rPr>
              <w:t xml:space="preserve"> </w:t>
            </w:r>
            <w:proofErr w:type="spellStart"/>
            <w:r w:rsidRPr="005E58DD">
              <w:rPr>
                <w:lang w:val="ru-RU"/>
              </w:rPr>
              <w:t>цього</w:t>
            </w:r>
            <w:proofErr w:type="spellEnd"/>
            <w:r w:rsidRPr="005E58DD">
              <w:rPr>
                <w:lang w:val="ru-RU"/>
              </w:rPr>
              <w:t xml:space="preserve"> Договору </w:t>
            </w:r>
            <w:proofErr w:type="spellStart"/>
            <w:r w:rsidRPr="005E58DD">
              <w:rPr>
                <w:lang w:val="ru-RU"/>
              </w:rPr>
              <w:t>Сторони</w:t>
            </w:r>
            <w:proofErr w:type="spellEnd"/>
            <w:r w:rsidRPr="005E58DD">
              <w:rPr>
                <w:lang w:val="ru-RU"/>
              </w:rPr>
              <w:t xml:space="preserve"> </w:t>
            </w:r>
            <w:proofErr w:type="spellStart"/>
            <w:r w:rsidRPr="005E58DD">
              <w:rPr>
                <w:lang w:val="ru-RU"/>
              </w:rPr>
              <w:t>надають</w:t>
            </w:r>
            <w:proofErr w:type="spellEnd"/>
            <w:r w:rsidRPr="005E58DD">
              <w:rPr>
                <w:lang w:val="ru-RU"/>
              </w:rPr>
              <w:t xml:space="preserve"> одна </w:t>
            </w:r>
            <w:proofErr w:type="spellStart"/>
            <w:r w:rsidRPr="005E58DD">
              <w:rPr>
                <w:lang w:val="ru-RU"/>
              </w:rPr>
              <w:t>одній</w:t>
            </w:r>
            <w:proofErr w:type="spellEnd"/>
            <w:r w:rsidRPr="005E58DD">
              <w:rPr>
                <w:lang w:val="ru-RU"/>
              </w:rPr>
              <w:t xml:space="preserve"> право на </w:t>
            </w:r>
            <w:proofErr w:type="spellStart"/>
            <w:r w:rsidRPr="005E58DD">
              <w:rPr>
                <w:lang w:val="ru-RU"/>
              </w:rPr>
              <w:t>використання</w:t>
            </w:r>
            <w:proofErr w:type="spellEnd"/>
            <w:r w:rsidRPr="005E58DD">
              <w:rPr>
                <w:lang w:val="ru-RU"/>
              </w:rPr>
              <w:t xml:space="preserve"> </w:t>
            </w:r>
            <w:proofErr w:type="spellStart"/>
            <w:r w:rsidRPr="005E58DD">
              <w:rPr>
                <w:lang w:val="ru-RU"/>
              </w:rPr>
              <w:t>персональних</w:t>
            </w:r>
            <w:proofErr w:type="spellEnd"/>
            <w:r w:rsidRPr="005E58DD">
              <w:rPr>
                <w:lang w:val="ru-RU"/>
              </w:rPr>
              <w:t xml:space="preserve"> </w:t>
            </w:r>
            <w:proofErr w:type="spellStart"/>
            <w:r w:rsidRPr="005E58DD">
              <w:rPr>
                <w:lang w:val="ru-RU"/>
              </w:rPr>
              <w:t>даних</w:t>
            </w:r>
            <w:proofErr w:type="spellEnd"/>
            <w:r w:rsidRPr="005E58DD">
              <w:rPr>
                <w:lang w:val="ru-RU"/>
              </w:rPr>
              <w:t xml:space="preserve"> </w:t>
            </w:r>
            <w:proofErr w:type="spellStart"/>
            <w:r w:rsidRPr="005E58DD">
              <w:rPr>
                <w:lang w:val="ru-RU"/>
              </w:rPr>
              <w:t>осіб</w:t>
            </w:r>
            <w:proofErr w:type="spellEnd"/>
            <w:r w:rsidRPr="005E58DD">
              <w:rPr>
                <w:lang w:val="ru-RU"/>
              </w:rPr>
              <w:t xml:space="preserve"> з </w:t>
            </w:r>
            <w:proofErr w:type="spellStart"/>
            <w:r w:rsidRPr="005E58DD">
              <w:rPr>
                <w:lang w:val="ru-RU"/>
              </w:rPr>
              <w:t>дотриманням</w:t>
            </w:r>
            <w:proofErr w:type="spellEnd"/>
            <w:r w:rsidRPr="005E58DD">
              <w:rPr>
                <w:lang w:val="ru-RU"/>
              </w:rPr>
              <w:t xml:space="preserve"> </w:t>
            </w:r>
            <w:proofErr w:type="spellStart"/>
            <w:r w:rsidRPr="005E58DD">
              <w:rPr>
                <w:lang w:val="ru-RU"/>
              </w:rPr>
              <w:t>законодавства</w:t>
            </w:r>
            <w:proofErr w:type="spellEnd"/>
            <w:r w:rsidRPr="005E58DD">
              <w:rPr>
                <w:lang w:val="ru-RU"/>
              </w:rPr>
              <w:t xml:space="preserve"> </w:t>
            </w:r>
            <w:proofErr w:type="spellStart"/>
            <w:r w:rsidRPr="005E58DD">
              <w:rPr>
                <w:lang w:val="ru-RU"/>
              </w:rPr>
              <w:t>України</w:t>
            </w:r>
            <w:proofErr w:type="spellEnd"/>
            <w:r w:rsidRPr="005E58DD">
              <w:rPr>
                <w:lang w:val="ru-RU"/>
              </w:rPr>
              <w:t xml:space="preserve"> про </w:t>
            </w:r>
            <w:proofErr w:type="spellStart"/>
            <w:r w:rsidRPr="005E58DD">
              <w:rPr>
                <w:lang w:val="ru-RU"/>
              </w:rPr>
              <w:t>захист</w:t>
            </w:r>
            <w:proofErr w:type="spellEnd"/>
            <w:r w:rsidRPr="005E58DD">
              <w:rPr>
                <w:lang w:val="ru-RU"/>
              </w:rPr>
              <w:t xml:space="preserve"> </w:t>
            </w:r>
            <w:proofErr w:type="spellStart"/>
            <w:r w:rsidRPr="005E58DD">
              <w:rPr>
                <w:lang w:val="ru-RU"/>
              </w:rPr>
              <w:t>персональних</w:t>
            </w:r>
            <w:proofErr w:type="spellEnd"/>
            <w:r w:rsidRPr="005E58DD">
              <w:rPr>
                <w:lang w:val="ru-RU"/>
              </w:rPr>
              <w:t xml:space="preserve"> </w:t>
            </w:r>
            <w:proofErr w:type="spellStart"/>
            <w:r w:rsidRPr="005E58DD">
              <w:rPr>
                <w:lang w:val="ru-RU"/>
              </w:rPr>
              <w:t>даних</w:t>
            </w:r>
            <w:proofErr w:type="spellEnd"/>
            <w:r w:rsidRPr="005E58DD">
              <w:rPr>
                <w:lang w:val="ru-RU"/>
              </w:rPr>
              <w:t>.</w:t>
            </w:r>
          </w:p>
        </w:tc>
        <w:tc>
          <w:tcPr>
            <w:tcW w:w="5159" w:type="dxa"/>
          </w:tcPr>
          <w:p w14:paraId="0CB43725" w14:textId="77777777" w:rsidR="007A2618" w:rsidRDefault="006E16CE" w:rsidP="005E58DD">
            <w:pPr>
              <w:jc w:val="both"/>
            </w:pPr>
            <w:r>
              <w:t>8.4. By signing, the Parties grant each other the right to use personal data in compliance with the personal data pr</w:t>
            </w:r>
            <w:r>
              <w:t>otection legislation of Ukraine.</w:t>
            </w:r>
          </w:p>
        </w:tc>
      </w:tr>
      <w:tr w:rsidR="007A2618" w14:paraId="75D960A7" w14:textId="77777777" w:rsidTr="005E58DD">
        <w:tblPrEx>
          <w:jc w:val="center"/>
        </w:tblPrEx>
        <w:trPr>
          <w:gridAfter w:val="1"/>
          <w:wAfter w:w="138" w:type="dxa"/>
          <w:jc w:val="center"/>
        </w:trPr>
        <w:tc>
          <w:tcPr>
            <w:tcW w:w="5159" w:type="dxa"/>
            <w:gridSpan w:val="2"/>
          </w:tcPr>
          <w:p w14:paraId="33FF4AFA" w14:textId="77777777" w:rsidR="007A2618" w:rsidRDefault="006E16CE" w:rsidP="005E58DD">
            <w:pPr>
              <w:jc w:val="both"/>
            </w:pPr>
            <w:r w:rsidRPr="005E58DD">
              <w:rPr>
                <w:lang w:val="ru-RU"/>
              </w:rPr>
              <w:t xml:space="preserve">8.5. </w:t>
            </w:r>
            <w:proofErr w:type="spellStart"/>
            <w:r w:rsidRPr="005E58DD">
              <w:rPr>
                <w:lang w:val="ru-RU"/>
              </w:rPr>
              <w:t>Документообіг</w:t>
            </w:r>
            <w:proofErr w:type="spellEnd"/>
            <w:r w:rsidRPr="005E58DD">
              <w:rPr>
                <w:lang w:val="ru-RU"/>
              </w:rPr>
              <w:t xml:space="preserve"> </w:t>
            </w:r>
            <w:proofErr w:type="spellStart"/>
            <w:r w:rsidRPr="005E58DD">
              <w:rPr>
                <w:lang w:val="ru-RU"/>
              </w:rPr>
              <w:t>між</w:t>
            </w:r>
            <w:proofErr w:type="spellEnd"/>
            <w:r w:rsidRPr="005E58DD">
              <w:rPr>
                <w:lang w:val="ru-RU"/>
              </w:rPr>
              <w:t xml:space="preserve"> Сторонами (у тому </w:t>
            </w:r>
            <w:proofErr w:type="spellStart"/>
            <w:r w:rsidRPr="005E58DD">
              <w:rPr>
                <w:lang w:val="ru-RU"/>
              </w:rPr>
              <w:t>числі</w:t>
            </w:r>
            <w:proofErr w:type="spellEnd"/>
            <w:r w:rsidRPr="005E58DD">
              <w:rPr>
                <w:lang w:val="ru-RU"/>
              </w:rPr>
              <w:t xml:space="preserve"> </w:t>
            </w:r>
            <w:proofErr w:type="spellStart"/>
            <w:r w:rsidRPr="005E58DD">
              <w:rPr>
                <w:lang w:val="ru-RU"/>
              </w:rPr>
              <w:t>підписання</w:t>
            </w:r>
            <w:proofErr w:type="spellEnd"/>
            <w:r w:rsidRPr="005E58DD">
              <w:rPr>
                <w:lang w:val="ru-RU"/>
              </w:rPr>
              <w:t xml:space="preserve"> та </w:t>
            </w:r>
            <w:proofErr w:type="spellStart"/>
            <w:r w:rsidRPr="005E58DD">
              <w:rPr>
                <w:lang w:val="ru-RU"/>
              </w:rPr>
              <w:t>обмін</w:t>
            </w:r>
            <w:proofErr w:type="spellEnd"/>
            <w:r w:rsidRPr="005E58DD">
              <w:rPr>
                <w:lang w:val="ru-RU"/>
              </w:rPr>
              <w:t xml:space="preserve"> актами, </w:t>
            </w:r>
            <w:proofErr w:type="spellStart"/>
            <w:r w:rsidRPr="005E58DD">
              <w:rPr>
                <w:lang w:val="ru-RU"/>
              </w:rPr>
              <w:t>рахунками</w:t>
            </w:r>
            <w:proofErr w:type="spellEnd"/>
            <w:r w:rsidRPr="005E58DD">
              <w:rPr>
                <w:lang w:val="ru-RU"/>
              </w:rPr>
              <w:t xml:space="preserve">, листами) </w:t>
            </w:r>
            <w:proofErr w:type="spellStart"/>
            <w:r w:rsidRPr="005E58DD">
              <w:rPr>
                <w:lang w:val="ru-RU"/>
              </w:rPr>
              <w:t>може</w:t>
            </w:r>
            <w:proofErr w:type="spellEnd"/>
            <w:r w:rsidRPr="005E58DD">
              <w:rPr>
                <w:lang w:val="ru-RU"/>
              </w:rPr>
              <w:t xml:space="preserve"> </w:t>
            </w:r>
            <w:proofErr w:type="spellStart"/>
            <w:r w:rsidRPr="005E58DD">
              <w:rPr>
                <w:lang w:val="ru-RU"/>
              </w:rPr>
              <w:t>здійснюватися</w:t>
            </w:r>
            <w:proofErr w:type="spellEnd"/>
            <w:r w:rsidRPr="005E58DD">
              <w:rPr>
                <w:lang w:val="ru-RU"/>
              </w:rPr>
              <w:t xml:space="preserve"> у </w:t>
            </w:r>
            <w:proofErr w:type="spellStart"/>
            <w:r w:rsidRPr="005E58DD">
              <w:rPr>
                <w:lang w:val="ru-RU"/>
              </w:rPr>
              <w:t>формі</w:t>
            </w:r>
            <w:proofErr w:type="spellEnd"/>
            <w:r w:rsidRPr="005E58DD">
              <w:rPr>
                <w:lang w:val="ru-RU"/>
              </w:rPr>
              <w:t xml:space="preserve"> </w:t>
            </w:r>
            <w:proofErr w:type="spellStart"/>
            <w:r w:rsidRPr="005E58DD">
              <w:rPr>
                <w:lang w:val="ru-RU"/>
              </w:rPr>
              <w:t>електронних</w:t>
            </w:r>
            <w:proofErr w:type="spellEnd"/>
            <w:r w:rsidRPr="005E58DD">
              <w:rPr>
                <w:lang w:val="ru-RU"/>
              </w:rPr>
              <w:t xml:space="preserve"> </w:t>
            </w:r>
            <w:proofErr w:type="spellStart"/>
            <w:r w:rsidRPr="005E58DD">
              <w:rPr>
                <w:lang w:val="ru-RU"/>
              </w:rPr>
              <w:t>документів</w:t>
            </w:r>
            <w:proofErr w:type="spellEnd"/>
            <w:r w:rsidRPr="005E58DD">
              <w:rPr>
                <w:lang w:val="ru-RU"/>
              </w:rPr>
              <w:t xml:space="preserve"> </w:t>
            </w:r>
            <w:proofErr w:type="spellStart"/>
            <w:r w:rsidRPr="005E58DD">
              <w:rPr>
                <w:lang w:val="ru-RU"/>
              </w:rPr>
              <w:t>із</w:t>
            </w:r>
            <w:proofErr w:type="spellEnd"/>
            <w:r w:rsidRPr="005E58DD">
              <w:rPr>
                <w:lang w:val="ru-RU"/>
              </w:rPr>
              <w:t xml:space="preserve"> </w:t>
            </w:r>
            <w:proofErr w:type="spellStart"/>
            <w:r w:rsidRPr="005E58DD">
              <w:rPr>
                <w:lang w:val="ru-RU"/>
              </w:rPr>
              <w:t>використанням</w:t>
            </w:r>
            <w:proofErr w:type="spellEnd"/>
            <w:r w:rsidRPr="005E58DD">
              <w:rPr>
                <w:lang w:val="ru-RU"/>
              </w:rPr>
              <w:t xml:space="preserve"> </w:t>
            </w:r>
            <w:proofErr w:type="spellStart"/>
            <w:r w:rsidRPr="005E58DD">
              <w:rPr>
                <w:lang w:val="ru-RU"/>
              </w:rPr>
              <w:t>кваліфікованого</w:t>
            </w:r>
            <w:proofErr w:type="spellEnd"/>
            <w:r w:rsidRPr="005E58DD">
              <w:rPr>
                <w:lang w:val="ru-RU"/>
              </w:rPr>
              <w:t xml:space="preserve"> </w:t>
            </w:r>
            <w:proofErr w:type="spellStart"/>
            <w:r w:rsidRPr="005E58DD">
              <w:rPr>
                <w:lang w:val="ru-RU"/>
              </w:rPr>
              <w:t>електронного</w:t>
            </w:r>
            <w:proofErr w:type="spellEnd"/>
            <w:r w:rsidRPr="005E58DD">
              <w:rPr>
                <w:lang w:val="ru-RU"/>
              </w:rPr>
              <w:t xml:space="preserve"> </w:t>
            </w:r>
            <w:proofErr w:type="spellStart"/>
            <w:r w:rsidRPr="005E58DD">
              <w:rPr>
                <w:lang w:val="ru-RU"/>
              </w:rPr>
              <w:t>підпису</w:t>
            </w:r>
            <w:proofErr w:type="spellEnd"/>
            <w:r w:rsidRPr="005E58DD">
              <w:rPr>
                <w:lang w:val="ru-RU"/>
              </w:rPr>
              <w:t xml:space="preserve"> (КЕП) </w:t>
            </w:r>
            <w:proofErr w:type="spellStart"/>
            <w:r w:rsidRPr="005E58DD">
              <w:rPr>
                <w:lang w:val="ru-RU"/>
              </w:rPr>
              <w:t>або</w:t>
            </w:r>
            <w:proofErr w:type="spellEnd"/>
            <w:r w:rsidRPr="005E58DD">
              <w:rPr>
                <w:lang w:val="ru-RU"/>
              </w:rPr>
              <w:t xml:space="preserve"> </w:t>
            </w:r>
            <w:proofErr w:type="spellStart"/>
            <w:r w:rsidRPr="005E58DD">
              <w:rPr>
                <w:lang w:val="ru-RU"/>
              </w:rPr>
              <w:t>власноручних</w:t>
            </w:r>
            <w:proofErr w:type="spellEnd"/>
            <w:r w:rsidRPr="005E58DD">
              <w:rPr>
                <w:lang w:val="ru-RU"/>
              </w:rPr>
              <w:t xml:space="preserve"> </w:t>
            </w:r>
            <w:proofErr w:type="spellStart"/>
            <w:r w:rsidRPr="005E58DD">
              <w:rPr>
                <w:lang w:val="ru-RU"/>
              </w:rPr>
              <w:t>підписів</w:t>
            </w:r>
            <w:proofErr w:type="spellEnd"/>
            <w:r w:rsidRPr="005E58DD">
              <w:rPr>
                <w:lang w:val="ru-RU"/>
              </w:rPr>
              <w:t xml:space="preserve"> на </w:t>
            </w:r>
            <w:proofErr w:type="spellStart"/>
            <w:r w:rsidRPr="005E58DD">
              <w:rPr>
                <w:lang w:val="ru-RU"/>
              </w:rPr>
              <w:t>паперових</w:t>
            </w:r>
            <w:proofErr w:type="spellEnd"/>
            <w:r w:rsidRPr="005E58DD">
              <w:rPr>
                <w:lang w:val="ru-RU"/>
              </w:rPr>
              <w:t xml:space="preserve"> </w:t>
            </w:r>
            <w:proofErr w:type="spellStart"/>
            <w:r w:rsidRPr="005E58DD">
              <w:rPr>
                <w:lang w:val="ru-RU"/>
              </w:rPr>
              <w:t>носіях</w:t>
            </w:r>
            <w:proofErr w:type="spellEnd"/>
            <w:r w:rsidRPr="005E58DD">
              <w:rPr>
                <w:lang w:val="ru-RU"/>
              </w:rPr>
              <w:t xml:space="preserve">. Дата </w:t>
            </w:r>
            <w:proofErr w:type="spellStart"/>
            <w:r w:rsidRPr="005E58DD">
              <w:rPr>
                <w:lang w:val="ru-RU"/>
              </w:rPr>
              <w:t>підписання</w:t>
            </w:r>
            <w:proofErr w:type="spellEnd"/>
            <w:r w:rsidRPr="005E58DD">
              <w:rPr>
                <w:lang w:val="ru-RU"/>
              </w:rPr>
              <w:t xml:space="preserve"> </w:t>
            </w:r>
            <w:proofErr w:type="spellStart"/>
            <w:r w:rsidRPr="005E58DD">
              <w:rPr>
                <w:lang w:val="ru-RU"/>
              </w:rPr>
              <w:t>електронного</w:t>
            </w:r>
            <w:proofErr w:type="spellEnd"/>
            <w:r w:rsidRPr="005E58DD">
              <w:rPr>
                <w:lang w:val="ru-RU"/>
              </w:rPr>
              <w:t xml:space="preserve"> документа не </w:t>
            </w:r>
            <w:proofErr w:type="spellStart"/>
            <w:r w:rsidRPr="005E58DD">
              <w:rPr>
                <w:lang w:val="ru-RU"/>
              </w:rPr>
              <w:t>впливає</w:t>
            </w:r>
            <w:proofErr w:type="spellEnd"/>
            <w:r w:rsidRPr="005E58DD">
              <w:rPr>
                <w:lang w:val="ru-RU"/>
              </w:rPr>
              <w:t xml:space="preserve"> на дату </w:t>
            </w:r>
            <w:proofErr w:type="spellStart"/>
            <w:r w:rsidRPr="005E58DD">
              <w:rPr>
                <w:lang w:val="ru-RU"/>
              </w:rPr>
              <w:t>його</w:t>
            </w:r>
            <w:proofErr w:type="spellEnd"/>
            <w:r w:rsidRPr="005E58DD">
              <w:rPr>
                <w:lang w:val="ru-RU"/>
              </w:rPr>
              <w:t xml:space="preserve"> </w:t>
            </w:r>
            <w:proofErr w:type="spellStart"/>
            <w:r w:rsidRPr="005E58DD">
              <w:rPr>
                <w:lang w:val="ru-RU"/>
              </w:rPr>
              <w:t>складення</w:t>
            </w:r>
            <w:proofErr w:type="spellEnd"/>
            <w:r w:rsidRPr="005E58DD">
              <w:rPr>
                <w:lang w:val="ru-RU"/>
              </w:rPr>
              <w:t xml:space="preserve">. </w:t>
            </w:r>
            <w:proofErr w:type="spellStart"/>
            <w:r>
              <w:t>За</w:t>
            </w:r>
            <w:proofErr w:type="spellEnd"/>
            <w:r>
              <w:t xml:space="preserve"> </w:t>
            </w:r>
            <w:proofErr w:type="spellStart"/>
            <w:r>
              <w:t>наявності</w:t>
            </w:r>
            <w:proofErr w:type="spellEnd"/>
            <w:r>
              <w:t xml:space="preserve"> </w:t>
            </w:r>
            <w:proofErr w:type="spellStart"/>
            <w:r>
              <w:t>спору</w:t>
            </w:r>
            <w:proofErr w:type="spellEnd"/>
            <w:r>
              <w:t xml:space="preserve"> </w:t>
            </w:r>
            <w:proofErr w:type="spellStart"/>
            <w:r>
              <w:t>перевагу</w:t>
            </w:r>
            <w:proofErr w:type="spellEnd"/>
            <w:r>
              <w:t xml:space="preserve"> мають паперові документи, підписані Сторонами.</w:t>
            </w:r>
          </w:p>
        </w:tc>
        <w:tc>
          <w:tcPr>
            <w:tcW w:w="5159" w:type="dxa"/>
          </w:tcPr>
          <w:p w14:paraId="63EC2878" w14:textId="77777777" w:rsidR="007A2618" w:rsidRDefault="006E16CE" w:rsidP="005E58DD">
            <w:pPr>
              <w:jc w:val="both"/>
            </w:pPr>
            <w:r>
              <w:t>8.5. Document flow between the Parties (including signing and exchange of act</w:t>
            </w:r>
            <w:r>
              <w:t>s, invoices, letters) may be carried out electronically using a qualified electronic signature (QES) or handwritten signatures on paper. The date of signing an electronic document does not affect the date of its drawing up. In case of dispute, paper docume</w:t>
            </w:r>
            <w:r>
              <w:t>nts signed by the Parties prevail.</w:t>
            </w:r>
          </w:p>
        </w:tc>
      </w:tr>
      <w:tr w:rsidR="007A2618" w14:paraId="38BC1F5C" w14:textId="77777777" w:rsidTr="005E58DD">
        <w:tblPrEx>
          <w:jc w:val="center"/>
        </w:tblPrEx>
        <w:trPr>
          <w:gridAfter w:val="1"/>
          <w:wAfter w:w="138" w:type="dxa"/>
          <w:jc w:val="center"/>
        </w:trPr>
        <w:tc>
          <w:tcPr>
            <w:tcW w:w="5159" w:type="dxa"/>
            <w:gridSpan w:val="2"/>
            <w:shd w:val="clear" w:color="auto" w:fill="F2F2F2"/>
          </w:tcPr>
          <w:p w14:paraId="2F5DD770" w14:textId="77777777" w:rsidR="007A2618" w:rsidRPr="005E58DD" w:rsidRDefault="006E16CE" w:rsidP="005E58DD">
            <w:pPr>
              <w:jc w:val="both"/>
              <w:rPr>
                <w:lang w:val="ru-RU"/>
              </w:rPr>
            </w:pPr>
            <w:r w:rsidRPr="005E58DD">
              <w:rPr>
                <w:b/>
                <w:lang w:val="ru-RU"/>
              </w:rPr>
              <w:t xml:space="preserve">9. </w:t>
            </w:r>
            <w:proofErr w:type="spellStart"/>
            <w:r w:rsidRPr="005E58DD">
              <w:rPr>
                <w:b/>
                <w:lang w:val="ru-RU"/>
              </w:rPr>
              <w:t>Особливі</w:t>
            </w:r>
            <w:proofErr w:type="spellEnd"/>
            <w:r w:rsidRPr="005E58DD">
              <w:rPr>
                <w:b/>
                <w:lang w:val="ru-RU"/>
              </w:rPr>
              <w:t xml:space="preserve"> </w:t>
            </w:r>
            <w:proofErr w:type="spellStart"/>
            <w:r w:rsidRPr="005E58DD">
              <w:rPr>
                <w:b/>
                <w:lang w:val="ru-RU"/>
              </w:rPr>
              <w:t>умови</w:t>
            </w:r>
            <w:proofErr w:type="spellEnd"/>
            <w:r w:rsidRPr="005E58DD">
              <w:rPr>
                <w:b/>
                <w:lang w:val="ru-RU"/>
              </w:rPr>
              <w:t xml:space="preserve"> грантового </w:t>
            </w:r>
            <w:proofErr w:type="spellStart"/>
            <w:r w:rsidRPr="005E58DD">
              <w:rPr>
                <w:b/>
                <w:lang w:val="ru-RU"/>
              </w:rPr>
              <w:t>фінансування</w:t>
            </w:r>
            <w:proofErr w:type="spellEnd"/>
            <w:r w:rsidRPr="005E58DD">
              <w:rPr>
                <w:b/>
                <w:lang w:val="ru-RU"/>
              </w:rPr>
              <w:t xml:space="preserve"> (</w:t>
            </w:r>
            <w:proofErr w:type="spellStart"/>
            <w:r w:rsidRPr="005E58DD">
              <w:rPr>
                <w:b/>
                <w:lang w:val="ru-RU"/>
              </w:rPr>
              <w:t>Грантова</w:t>
            </w:r>
            <w:proofErr w:type="spellEnd"/>
            <w:r w:rsidRPr="005E58DD">
              <w:rPr>
                <w:b/>
                <w:lang w:val="ru-RU"/>
              </w:rPr>
              <w:t xml:space="preserve"> угода)</w:t>
            </w:r>
          </w:p>
        </w:tc>
        <w:tc>
          <w:tcPr>
            <w:tcW w:w="5159" w:type="dxa"/>
            <w:shd w:val="clear" w:color="auto" w:fill="F2F2F2"/>
          </w:tcPr>
          <w:p w14:paraId="3E1EA566" w14:textId="77777777" w:rsidR="007A2618" w:rsidRDefault="006E16CE" w:rsidP="005E58DD">
            <w:pPr>
              <w:jc w:val="both"/>
            </w:pPr>
            <w:r>
              <w:rPr>
                <w:b/>
              </w:rPr>
              <w:t>9. Special Conditions of Grant Financing (Grant Agreement)</w:t>
            </w:r>
          </w:p>
        </w:tc>
      </w:tr>
      <w:tr w:rsidR="007A2618" w14:paraId="7BBF7618" w14:textId="77777777" w:rsidTr="005E58DD">
        <w:tblPrEx>
          <w:jc w:val="center"/>
        </w:tblPrEx>
        <w:trPr>
          <w:gridAfter w:val="1"/>
          <w:wAfter w:w="138" w:type="dxa"/>
          <w:jc w:val="center"/>
        </w:trPr>
        <w:tc>
          <w:tcPr>
            <w:tcW w:w="5159" w:type="dxa"/>
            <w:gridSpan w:val="2"/>
          </w:tcPr>
          <w:p w14:paraId="240BD614" w14:textId="77777777" w:rsidR="007A2618" w:rsidRPr="005E58DD" w:rsidRDefault="006E16CE" w:rsidP="005E58DD">
            <w:pPr>
              <w:jc w:val="both"/>
              <w:rPr>
                <w:lang w:val="ru-RU"/>
              </w:rPr>
            </w:pPr>
            <w:r w:rsidRPr="005E58DD">
              <w:rPr>
                <w:lang w:val="ru-RU"/>
              </w:rPr>
              <w:t xml:space="preserve">9.1. </w:t>
            </w:r>
            <w:proofErr w:type="spellStart"/>
            <w:r w:rsidRPr="005E58DD">
              <w:rPr>
                <w:lang w:val="ru-RU"/>
              </w:rPr>
              <w:t>Кошти</w:t>
            </w:r>
            <w:proofErr w:type="spellEnd"/>
            <w:r w:rsidRPr="005E58DD">
              <w:rPr>
                <w:lang w:val="ru-RU"/>
              </w:rPr>
              <w:t xml:space="preserve"> за </w:t>
            </w:r>
            <w:proofErr w:type="spellStart"/>
            <w:r w:rsidRPr="005E58DD">
              <w:rPr>
                <w:lang w:val="ru-RU"/>
              </w:rPr>
              <w:t>цим</w:t>
            </w:r>
            <w:proofErr w:type="spellEnd"/>
            <w:r w:rsidRPr="005E58DD">
              <w:rPr>
                <w:lang w:val="ru-RU"/>
              </w:rPr>
              <w:t xml:space="preserve"> Договором є </w:t>
            </w:r>
            <w:proofErr w:type="spellStart"/>
            <w:r w:rsidRPr="005E58DD">
              <w:rPr>
                <w:lang w:val="ru-RU"/>
              </w:rPr>
              <w:t>частиною</w:t>
            </w:r>
            <w:proofErr w:type="spellEnd"/>
            <w:r w:rsidRPr="005E58DD">
              <w:rPr>
                <w:lang w:val="ru-RU"/>
              </w:rPr>
              <w:t xml:space="preserve"> </w:t>
            </w:r>
            <w:proofErr w:type="spellStart"/>
            <w:r w:rsidRPr="005E58DD">
              <w:rPr>
                <w:lang w:val="ru-RU"/>
              </w:rPr>
              <w:t>цільового</w:t>
            </w:r>
            <w:proofErr w:type="spellEnd"/>
            <w:r w:rsidRPr="005E58DD">
              <w:rPr>
                <w:lang w:val="ru-RU"/>
              </w:rPr>
              <w:t xml:space="preserve"> </w:t>
            </w:r>
            <w:proofErr w:type="spellStart"/>
            <w:r w:rsidRPr="005E58DD">
              <w:rPr>
                <w:lang w:val="ru-RU"/>
              </w:rPr>
              <w:t>фінансування</w:t>
            </w:r>
            <w:proofErr w:type="spellEnd"/>
            <w:r w:rsidRPr="005E58DD">
              <w:rPr>
                <w:lang w:val="ru-RU"/>
              </w:rPr>
              <w:t xml:space="preserve"> за Грантовою </w:t>
            </w:r>
            <w:proofErr w:type="spellStart"/>
            <w:r w:rsidRPr="005E58DD">
              <w:rPr>
                <w:lang w:val="ru-RU"/>
              </w:rPr>
              <w:t>угодою</w:t>
            </w:r>
            <w:proofErr w:type="spellEnd"/>
            <w:r w:rsidRPr="005E58DD">
              <w:rPr>
                <w:lang w:val="ru-RU"/>
              </w:rPr>
              <w:t xml:space="preserve"> та </w:t>
            </w:r>
            <w:proofErr w:type="spellStart"/>
            <w:r w:rsidRPr="005E58DD">
              <w:rPr>
                <w:lang w:val="ru-RU"/>
              </w:rPr>
              <w:t>використовуються</w:t>
            </w:r>
            <w:proofErr w:type="spellEnd"/>
            <w:r w:rsidRPr="005E58DD">
              <w:rPr>
                <w:lang w:val="ru-RU"/>
              </w:rPr>
              <w:t xml:space="preserve"> </w:t>
            </w:r>
            <w:proofErr w:type="spellStart"/>
            <w:r w:rsidRPr="005E58DD">
              <w:rPr>
                <w:lang w:val="ru-RU"/>
              </w:rPr>
              <w:t>виключно</w:t>
            </w:r>
            <w:proofErr w:type="spellEnd"/>
            <w:r w:rsidRPr="005E58DD">
              <w:rPr>
                <w:lang w:val="ru-RU"/>
              </w:rPr>
              <w:t xml:space="preserve"> за </w:t>
            </w:r>
            <w:proofErr w:type="spellStart"/>
            <w:r w:rsidRPr="005E58DD">
              <w:rPr>
                <w:lang w:val="ru-RU"/>
              </w:rPr>
              <w:t>призначенням</w:t>
            </w:r>
            <w:proofErr w:type="spellEnd"/>
            <w:r w:rsidRPr="005E58DD">
              <w:rPr>
                <w:lang w:val="ru-RU"/>
              </w:rPr>
              <w:t>.</w:t>
            </w:r>
          </w:p>
        </w:tc>
        <w:tc>
          <w:tcPr>
            <w:tcW w:w="5159" w:type="dxa"/>
          </w:tcPr>
          <w:p w14:paraId="752085F1" w14:textId="77777777" w:rsidR="007A2618" w:rsidRDefault="006E16CE" w:rsidP="005E58DD">
            <w:pPr>
              <w:jc w:val="both"/>
            </w:pPr>
            <w:r>
              <w:t>9.1. The funds under this Agreement form part of the targeted financing under the Grant Agreement and are used exclusively for their intended purpose.</w:t>
            </w:r>
          </w:p>
        </w:tc>
      </w:tr>
      <w:tr w:rsidR="007A2618" w14:paraId="56042B13" w14:textId="77777777" w:rsidTr="005E58DD">
        <w:tblPrEx>
          <w:jc w:val="center"/>
        </w:tblPrEx>
        <w:trPr>
          <w:gridAfter w:val="1"/>
          <w:wAfter w:w="138" w:type="dxa"/>
          <w:jc w:val="center"/>
        </w:trPr>
        <w:tc>
          <w:tcPr>
            <w:tcW w:w="5159" w:type="dxa"/>
            <w:gridSpan w:val="2"/>
          </w:tcPr>
          <w:p w14:paraId="7B22672F" w14:textId="77777777" w:rsidR="007A2618" w:rsidRPr="005E58DD" w:rsidRDefault="006E16CE" w:rsidP="005E58DD">
            <w:pPr>
              <w:jc w:val="both"/>
              <w:rPr>
                <w:lang w:val="ru-RU"/>
              </w:rPr>
            </w:pPr>
            <w:r w:rsidRPr="005E58DD">
              <w:rPr>
                <w:lang w:val="ru-RU"/>
              </w:rPr>
              <w:t xml:space="preserve">9.2. </w:t>
            </w:r>
            <w:proofErr w:type="spellStart"/>
            <w:r w:rsidRPr="005E58DD">
              <w:rPr>
                <w:lang w:val="ru-RU"/>
              </w:rPr>
              <w:t>Зберігання</w:t>
            </w:r>
            <w:proofErr w:type="spellEnd"/>
            <w:r w:rsidRPr="005E58DD">
              <w:rPr>
                <w:lang w:val="ru-RU"/>
              </w:rPr>
              <w:t xml:space="preserve"> </w:t>
            </w:r>
            <w:proofErr w:type="spellStart"/>
            <w:r w:rsidRPr="005E58DD">
              <w:rPr>
                <w:lang w:val="ru-RU"/>
              </w:rPr>
              <w:t>документів</w:t>
            </w:r>
            <w:proofErr w:type="spellEnd"/>
            <w:r w:rsidRPr="005E58DD">
              <w:rPr>
                <w:lang w:val="ru-RU"/>
              </w:rPr>
              <w:t xml:space="preserve">. </w:t>
            </w:r>
            <w:proofErr w:type="spellStart"/>
            <w:r w:rsidRPr="005E58DD">
              <w:rPr>
                <w:lang w:val="ru-RU"/>
              </w:rPr>
              <w:t>Виконавець</w:t>
            </w:r>
            <w:proofErr w:type="spellEnd"/>
            <w:r w:rsidRPr="005E58DD">
              <w:rPr>
                <w:lang w:val="ru-RU"/>
              </w:rPr>
              <w:t xml:space="preserve"> </w:t>
            </w:r>
            <w:proofErr w:type="spellStart"/>
            <w:r w:rsidRPr="005E58DD">
              <w:rPr>
                <w:lang w:val="ru-RU"/>
              </w:rPr>
              <w:t>зберігає</w:t>
            </w:r>
            <w:proofErr w:type="spellEnd"/>
            <w:r w:rsidRPr="005E58DD">
              <w:rPr>
                <w:lang w:val="ru-RU"/>
              </w:rPr>
              <w:t xml:space="preserve"> </w:t>
            </w:r>
            <w:proofErr w:type="spellStart"/>
            <w:r w:rsidRPr="005E58DD">
              <w:rPr>
                <w:lang w:val="ru-RU"/>
              </w:rPr>
              <w:t>всі</w:t>
            </w:r>
            <w:proofErr w:type="spellEnd"/>
            <w:r w:rsidRPr="005E58DD">
              <w:rPr>
                <w:lang w:val="ru-RU"/>
              </w:rPr>
              <w:t xml:space="preserve"> книги, записи, договори, </w:t>
            </w:r>
            <w:proofErr w:type="spellStart"/>
            <w:r w:rsidRPr="005E58DD">
              <w:rPr>
                <w:lang w:val="ru-RU"/>
              </w:rPr>
              <w:t>документацію</w:t>
            </w:r>
            <w:proofErr w:type="spellEnd"/>
            <w:r w:rsidRPr="005E58DD">
              <w:rPr>
                <w:lang w:val="ru-RU"/>
              </w:rPr>
              <w:t xml:space="preserve"> </w:t>
            </w:r>
            <w:proofErr w:type="spellStart"/>
            <w:r w:rsidRPr="005E58DD">
              <w:rPr>
                <w:lang w:val="ru-RU"/>
              </w:rPr>
              <w:t>щодо</w:t>
            </w:r>
            <w:proofErr w:type="spellEnd"/>
            <w:r w:rsidRPr="005E58DD">
              <w:rPr>
                <w:lang w:val="ru-RU"/>
              </w:rPr>
              <w:t xml:space="preserve"> закупівель та </w:t>
            </w:r>
            <w:proofErr w:type="spellStart"/>
            <w:r w:rsidRPr="005E58DD">
              <w:rPr>
                <w:lang w:val="ru-RU"/>
              </w:rPr>
              <w:t>оригінали</w:t>
            </w:r>
            <w:proofErr w:type="spellEnd"/>
            <w:r w:rsidRPr="005E58DD">
              <w:rPr>
                <w:lang w:val="ru-RU"/>
              </w:rPr>
              <w:t xml:space="preserve"> </w:t>
            </w:r>
            <w:proofErr w:type="spellStart"/>
            <w:r w:rsidRPr="005E58DD">
              <w:rPr>
                <w:lang w:val="ru-RU"/>
              </w:rPr>
              <w:t>підтвердних</w:t>
            </w:r>
            <w:proofErr w:type="spellEnd"/>
            <w:r w:rsidRPr="005E58DD">
              <w:rPr>
                <w:lang w:val="ru-RU"/>
              </w:rPr>
              <w:t xml:space="preserve"> </w:t>
            </w:r>
            <w:proofErr w:type="spellStart"/>
            <w:r w:rsidRPr="005E58DD">
              <w:rPr>
                <w:lang w:val="ru-RU"/>
              </w:rPr>
              <w:t>документів</w:t>
            </w:r>
            <w:proofErr w:type="spellEnd"/>
            <w:r w:rsidRPr="005E58DD">
              <w:rPr>
                <w:lang w:val="ru-RU"/>
              </w:rPr>
              <w:t xml:space="preserve">, </w:t>
            </w:r>
            <w:proofErr w:type="spellStart"/>
            <w:r w:rsidRPr="005E58DD">
              <w:rPr>
                <w:lang w:val="ru-RU"/>
              </w:rPr>
              <w:t>що</w:t>
            </w:r>
            <w:proofErr w:type="spellEnd"/>
            <w:r w:rsidRPr="005E58DD">
              <w:rPr>
                <w:lang w:val="ru-RU"/>
              </w:rPr>
              <w:t xml:space="preserve"> </w:t>
            </w:r>
            <w:proofErr w:type="spellStart"/>
            <w:r w:rsidRPr="005E58DD">
              <w:rPr>
                <w:lang w:val="ru-RU"/>
              </w:rPr>
              <w:t>стосуються</w:t>
            </w:r>
            <w:proofErr w:type="spellEnd"/>
            <w:r w:rsidRPr="005E58DD">
              <w:rPr>
                <w:lang w:val="ru-RU"/>
              </w:rPr>
              <w:t xml:space="preserve"> </w:t>
            </w:r>
            <w:proofErr w:type="spellStart"/>
            <w:r w:rsidRPr="005E58DD">
              <w:rPr>
                <w:lang w:val="ru-RU"/>
              </w:rPr>
              <w:t>наданих</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w:t>
            </w:r>
            <w:proofErr w:type="spellStart"/>
            <w:r w:rsidRPr="005E58DD">
              <w:rPr>
                <w:lang w:val="ru-RU"/>
              </w:rPr>
              <w:t>протягом</w:t>
            </w:r>
            <w:proofErr w:type="spellEnd"/>
            <w:r w:rsidRPr="005E58DD">
              <w:rPr>
                <w:lang w:val="ru-RU"/>
              </w:rPr>
              <w:t xml:space="preserve"> 10 (десяти) </w:t>
            </w:r>
            <w:proofErr w:type="spellStart"/>
            <w:r w:rsidRPr="005E58DD">
              <w:rPr>
                <w:lang w:val="ru-RU"/>
              </w:rPr>
              <w:t>років</w:t>
            </w:r>
            <w:proofErr w:type="spellEnd"/>
            <w:r w:rsidRPr="005E58DD">
              <w:rPr>
                <w:lang w:val="ru-RU"/>
              </w:rPr>
              <w:t xml:space="preserve"> </w:t>
            </w:r>
            <w:proofErr w:type="spellStart"/>
            <w:r w:rsidRPr="005E58DD">
              <w:rPr>
                <w:lang w:val="ru-RU"/>
              </w:rPr>
              <w:t>після</w:t>
            </w:r>
            <w:proofErr w:type="spellEnd"/>
            <w:r w:rsidRPr="005E58DD">
              <w:rPr>
                <w:lang w:val="ru-RU"/>
              </w:rPr>
              <w:t xml:space="preserve"> </w:t>
            </w:r>
            <w:proofErr w:type="spellStart"/>
            <w:r w:rsidRPr="005E58DD">
              <w:rPr>
                <w:lang w:val="ru-RU"/>
              </w:rPr>
              <w:t>подання</w:t>
            </w:r>
            <w:proofErr w:type="spellEnd"/>
            <w:r w:rsidRPr="005E58DD">
              <w:rPr>
                <w:lang w:val="ru-RU"/>
              </w:rPr>
              <w:t xml:space="preserve"> </w:t>
            </w:r>
            <w:proofErr w:type="spellStart"/>
            <w:r w:rsidRPr="005E58DD">
              <w:rPr>
                <w:lang w:val="ru-RU"/>
              </w:rPr>
              <w:t>Замовником</w:t>
            </w:r>
            <w:proofErr w:type="spellEnd"/>
            <w:r w:rsidRPr="005E58DD">
              <w:rPr>
                <w:lang w:val="ru-RU"/>
              </w:rPr>
              <w:t xml:space="preserve"> </w:t>
            </w:r>
            <w:proofErr w:type="spellStart"/>
            <w:r w:rsidRPr="005E58DD">
              <w:rPr>
                <w:lang w:val="ru-RU"/>
              </w:rPr>
              <w:t>фінального</w:t>
            </w:r>
            <w:proofErr w:type="spellEnd"/>
            <w:r w:rsidRPr="005E58DD">
              <w:rPr>
                <w:lang w:val="ru-RU"/>
              </w:rPr>
              <w:t xml:space="preserve"> </w:t>
            </w:r>
            <w:proofErr w:type="spellStart"/>
            <w:r w:rsidRPr="005E58DD">
              <w:rPr>
                <w:lang w:val="ru-RU"/>
              </w:rPr>
              <w:t>фінансового</w:t>
            </w:r>
            <w:proofErr w:type="spellEnd"/>
            <w:r w:rsidRPr="005E58DD">
              <w:rPr>
                <w:lang w:val="ru-RU"/>
              </w:rPr>
              <w:t xml:space="preserve"> </w:t>
            </w:r>
            <w:proofErr w:type="spellStart"/>
            <w:r w:rsidRPr="005E58DD">
              <w:rPr>
                <w:lang w:val="ru-RU"/>
              </w:rPr>
              <w:t>звіту</w:t>
            </w:r>
            <w:proofErr w:type="spellEnd"/>
            <w:r w:rsidRPr="005E58DD">
              <w:rPr>
                <w:lang w:val="ru-RU"/>
              </w:rPr>
              <w:t xml:space="preserve"> за Грантовою </w:t>
            </w:r>
            <w:proofErr w:type="spellStart"/>
            <w:r w:rsidRPr="005E58DD">
              <w:rPr>
                <w:lang w:val="ru-RU"/>
              </w:rPr>
              <w:t>угодою</w:t>
            </w:r>
            <w:proofErr w:type="spellEnd"/>
            <w:r w:rsidRPr="005E58DD">
              <w:rPr>
                <w:lang w:val="ru-RU"/>
              </w:rPr>
              <w:t xml:space="preserve">, та </w:t>
            </w:r>
            <w:proofErr w:type="spellStart"/>
            <w:r w:rsidRPr="005E58DD">
              <w:rPr>
                <w:lang w:val="ru-RU"/>
              </w:rPr>
              <w:t>надає</w:t>
            </w:r>
            <w:proofErr w:type="spellEnd"/>
            <w:r w:rsidRPr="005E58DD">
              <w:rPr>
                <w:lang w:val="ru-RU"/>
              </w:rPr>
              <w:t xml:space="preserve"> </w:t>
            </w:r>
            <w:proofErr w:type="spellStart"/>
            <w:r w:rsidRPr="005E58DD">
              <w:rPr>
                <w:lang w:val="ru-RU"/>
              </w:rPr>
              <w:t>їх</w:t>
            </w:r>
            <w:proofErr w:type="spellEnd"/>
            <w:r w:rsidRPr="005E58DD">
              <w:rPr>
                <w:lang w:val="ru-RU"/>
              </w:rPr>
              <w:t xml:space="preserve"> </w:t>
            </w:r>
            <w:proofErr w:type="spellStart"/>
            <w:r w:rsidRPr="005E58DD">
              <w:rPr>
                <w:lang w:val="ru-RU"/>
              </w:rPr>
              <w:t>копії</w:t>
            </w:r>
            <w:proofErr w:type="spellEnd"/>
            <w:r w:rsidRPr="005E58DD">
              <w:rPr>
                <w:lang w:val="ru-RU"/>
              </w:rPr>
              <w:t xml:space="preserve"> на </w:t>
            </w:r>
            <w:proofErr w:type="spellStart"/>
            <w:r w:rsidRPr="005E58DD">
              <w:rPr>
                <w:lang w:val="ru-RU"/>
              </w:rPr>
              <w:t>вимогу</w:t>
            </w:r>
            <w:proofErr w:type="spellEnd"/>
            <w:r w:rsidRPr="005E58DD">
              <w:rPr>
                <w:lang w:val="ru-RU"/>
              </w:rPr>
              <w:t xml:space="preserve"> </w:t>
            </w:r>
            <w:proofErr w:type="spellStart"/>
            <w:r w:rsidRPr="005E58DD">
              <w:rPr>
                <w:lang w:val="ru-RU"/>
              </w:rPr>
              <w:t>Замовника</w:t>
            </w:r>
            <w:proofErr w:type="spellEnd"/>
            <w:r w:rsidRPr="005E58DD">
              <w:rPr>
                <w:lang w:val="ru-RU"/>
              </w:rPr>
              <w:t>.</w:t>
            </w:r>
          </w:p>
        </w:tc>
        <w:tc>
          <w:tcPr>
            <w:tcW w:w="5159" w:type="dxa"/>
          </w:tcPr>
          <w:p w14:paraId="71DD68A3" w14:textId="77777777" w:rsidR="007A2618" w:rsidRDefault="006E16CE" w:rsidP="005E58DD">
            <w:pPr>
              <w:jc w:val="both"/>
            </w:pPr>
            <w:r>
              <w:t>9.2. Retention of r</w:t>
            </w:r>
            <w:r>
              <w:t>ecords. The Contractor keeps all books, records, agreements, award documentation and originals of vouchers relating to the services for ten (10) years after submission of the final financial report under the Grant Agreement and provides copies thereof at t</w:t>
            </w:r>
            <w:r>
              <w:t>he Customer’s request.</w:t>
            </w:r>
          </w:p>
        </w:tc>
      </w:tr>
      <w:tr w:rsidR="007A2618" w14:paraId="00520C9A" w14:textId="77777777" w:rsidTr="005E58DD">
        <w:tblPrEx>
          <w:jc w:val="center"/>
        </w:tblPrEx>
        <w:trPr>
          <w:gridAfter w:val="1"/>
          <w:wAfter w:w="138" w:type="dxa"/>
          <w:jc w:val="center"/>
        </w:trPr>
        <w:tc>
          <w:tcPr>
            <w:tcW w:w="5159" w:type="dxa"/>
            <w:gridSpan w:val="2"/>
          </w:tcPr>
          <w:p w14:paraId="78F56D76" w14:textId="77777777" w:rsidR="007A2618" w:rsidRPr="005E58DD" w:rsidRDefault="006E16CE" w:rsidP="005E58DD">
            <w:pPr>
              <w:jc w:val="both"/>
              <w:rPr>
                <w:lang w:val="ru-RU"/>
              </w:rPr>
            </w:pPr>
            <w:r w:rsidRPr="005E58DD">
              <w:rPr>
                <w:lang w:val="ru-RU"/>
              </w:rPr>
              <w:t xml:space="preserve">9.3. Право на </w:t>
            </w:r>
            <w:proofErr w:type="spellStart"/>
            <w:r w:rsidRPr="005E58DD">
              <w:rPr>
                <w:lang w:val="ru-RU"/>
              </w:rPr>
              <w:t>перевірку</w:t>
            </w:r>
            <w:proofErr w:type="spellEnd"/>
            <w:r w:rsidRPr="005E58DD">
              <w:rPr>
                <w:lang w:val="ru-RU"/>
              </w:rPr>
              <w:t xml:space="preserve"> та аудит. </w:t>
            </w:r>
            <w:proofErr w:type="spellStart"/>
            <w:r w:rsidRPr="005E58DD">
              <w:rPr>
                <w:lang w:val="ru-RU"/>
              </w:rPr>
              <w:t>Виконавець</w:t>
            </w:r>
            <w:proofErr w:type="spellEnd"/>
            <w:r w:rsidRPr="005E58DD">
              <w:rPr>
                <w:lang w:val="ru-RU"/>
              </w:rPr>
              <w:t xml:space="preserve"> </w:t>
            </w:r>
            <w:proofErr w:type="spellStart"/>
            <w:r w:rsidRPr="005E58DD">
              <w:rPr>
                <w:lang w:val="ru-RU"/>
              </w:rPr>
              <w:t>забезпечує</w:t>
            </w:r>
            <w:proofErr w:type="spellEnd"/>
            <w:r w:rsidRPr="005E58DD">
              <w:rPr>
                <w:lang w:val="ru-RU"/>
              </w:rPr>
              <w:t xml:space="preserve"> </w:t>
            </w:r>
            <w:r>
              <w:t>GIZ</w:t>
            </w:r>
            <w:r w:rsidRPr="005E58DD">
              <w:rPr>
                <w:lang w:val="ru-RU"/>
              </w:rPr>
              <w:t xml:space="preserve"> </w:t>
            </w:r>
            <w:proofErr w:type="spellStart"/>
            <w:r w:rsidRPr="005E58DD">
              <w:rPr>
                <w:lang w:val="ru-RU"/>
              </w:rPr>
              <w:t>або</w:t>
            </w:r>
            <w:proofErr w:type="spellEnd"/>
            <w:r w:rsidRPr="005E58DD">
              <w:rPr>
                <w:lang w:val="ru-RU"/>
              </w:rPr>
              <w:t xml:space="preserve"> </w:t>
            </w:r>
            <w:proofErr w:type="spellStart"/>
            <w:r w:rsidRPr="005E58DD">
              <w:rPr>
                <w:lang w:val="ru-RU"/>
              </w:rPr>
              <w:t>уповноваженій</w:t>
            </w:r>
            <w:proofErr w:type="spellEnd"/>
            <w:r w:rsidRPr="005E58DD">
              <w:rPr>
                <w:lang w:val="ru-RU"/>
              </w:rPr>
              <w:t xml:space="preserve"> </w:t>
            </w:r>
            <w:r>
              <w:t>GIZ</w:t>
            </w:r>
            <w:r w:rsidRPr="005E58DD">
              <w:rPr>
                <w:lang w:val="ru-RU"/>
              </w:rPr>
              <w:t xml:space="preserve"> </w:t>
            </w:r>
            <w:proofErr w:type="spellStart"/>
            <w:r w:rsidRPr="005E58DD">
              <w:rPr>
                <w:lang w:val="ru-RU"/>
              </w:rPr>
              <w:t>третій</w:t>
            </w:r>
            <w:proofErr w:type="spellEnd"/>
            <w:r w:rsidRPr="005E58DD">
              <w:rPr>
                <w:lang w:val="ru-RU"/>
              </w:rPr>
              <w:t xml:space="preserve"> </w:t>
            </w:r>
            <w:proofErr w:type="spellStart"/>
            <w:r w:rsidRPr="005E58DD">
              <w:rPr>
                <w:lang w:val="ru-RU"/>
              </w:rPr>
              <w:t>особі</w:t>
            </w:r>
            <w:proofErr w:type="spellEnd"/>
            <w:r w:rsidRPr="005E58DD">
              <w:rPr>
                <w:lang w:val="ru-RU"/>
              </w:rPr>
              <w:t xml:space="preserve">, </w:t>
            </w:r>
            <w:proofErr w:type="spellStart"/>
            <w:r w:rsidRPr="005E58DD">
              <w:rPr>
                <w:lang w:val="ru-RU"/>
              </w:rPr>
              <w:t>замовникові</w:t>
            </w:r>
            <w:proofErr w:type="spellEnd"/>
            <w:r w:rsidRPr="005E58DD">
              <w:rPr>
                <w:lang w:val="ru-RU"/>
              </w:rPr>
              <w:t xml:space="preserve"> </w:t>
            </w:r>
            <w:r>
              <w:t>GIZ</w:t>
            </w:r>
            <w:r w:rsidRPr="005E58DD">
              <w:rPr>
                <w:lang w:val="ru-RU"/>
              </w:rPr>
              <w:t xml:space="preserve">, </w:t>
            </w:r>
            <w:proofErr w:type="spellStart"/>
            <w:r w:rsidRPr="005E58DD">
              <w:rPr>
                <w:lang w:val="ru-RU"/>
              </w:rPr>
              <w:t>Федеральній</w:t>
            </w:r>
            <w:proofErr w:type="spellEnd"/>
            <w:r w:rsidRPr="005E58DD">
              <w:rPr>
                <w:lang w:val="ru-RU"/>
              </w:rPr>
              <w:t xml:space="preserve"> </w:t>
            </w:r>
            <w:proofErr w:type="spellStart"/>
            <w:r w:rsidRPr="005E58DD">
              <w:rPr>
                <w:lang w:val="ru-RU"/>
              </w:rPr>
              <w:t>рахунковій</w:t>
            </w:r>
            <w:proofErr w:type="spellEnd"/>
            <w:r w:rsidRPr="005E58DD">
              <w:rPr>
                <w:lang w:val="ru-RU"/>
              </w:rPr>
              <w:t xml:space="preserve"> </w:t>
            </w:r>
            <w:proofErr w:type="spellStart"/>
            <w:r w:rsidRPr="005E58DD">
              <w:rPr>
                <w:lang w:val="ru-RU"/>
              </w:rPr>
              <w:t>палаті</w:t>
            </w:r>
            <w:proofErr w:type="spellEnd"/>
            <w:r w:rsidRPr="005E58DD">
              <w:rPr>
                <w:lang w:val="ru-RU"/>
              </w:rPr>
              <w:t xml:space="preserve"> </w:t>
            </w:r>
            <w:proofErr w:type="spellStart"/>
            <w:r w:rsidRPr="005E58DD">
              <w:rPr>
                <w:lang w:val="ru-RU"/>
              </w:rPr>
              <w:t>Німеччини</w:t>
            </w:r>
            <w:proofErr w:type="spellEnd"/>
            <w:r w:rsidRPr="005E58DD">
              <w:rPr>
                <w:lang w:val="ru-RU"/>
              </w:rPr>
              <w:t xml:space="preserve"> (</w:t>
            </w:r>
            <w:proofErr w:type="spellStart"/>
            <w:r>
              <w:t>Bundesrechnungshof</w:t>
            </w:r>
            <w:proofErr w:type="spellEnd"/>
            <w:r w:rsidRPr="005E58DD">
              <w:rPr>
                <w:lang w:val="ru-RU"/>
              </w:rPr>
              <w:t xml:space="preserve">), а </w:t>
            </w:r>
            <w:proofErr w:type="spellStart"/>
            <w:r w:rsidRPr="005E58DD">
              <w:rPr>
                <w:lang w:val="ru-RU"/>
              </w:rPr>
              <w:t>також</w:t>
            </w:r>
            <w:proofErr w:type="spellEnd"/>
            <w:r w:rsidRPr="005E58DD">
              <w:rPr>
                <w:lang w:val="ru-RU"/>
              </w:rPr>
              <w:t xml:space="preserve"> </w:t>
            </w:r>
            <w:proofErr w:type="spellStart"/>
            <w:r w:rsidRPr="005E58DD">
              <w:rPr>
                <w:lang w:val="ru-RU"/>
              </w:rPr>
              <w:t>третьому</w:t>
            </w:r>
            <w:proofErr w:type="spellEnd"/>
            <w:r w:rsidRPr="005E58DD">
              <w:rPr>
                <w:lang w:val="ru-RU"/>
              </w:rPr>
              <w:t xml:space="preserve"> донору (за </w:t>
            </w:r>
            <w:proofErr w:type="spellStart"/>
            <w:r w:rsidRPr="005E58DD">
              <w:rPr>
                <w:lang w:val="ru-RU"/>
              </w:rPr>
              <w:t>наявності</w:t>
            </w:r>
            <w:proofErr w:type="spellEnd"/>
            <w:r w:rsidRPr="005E58DD">
              <w:rPr>
                <w:lang w:val="ru-RU"/>
              </w:rPr>
              <w:t xml:space="preserve">) право </w:t>
            </w:r>
            <w:proofErr w:type="gramStart"/>
            <w:r w:rsidRPr="005E58DD">
              <w:rPr>
                <w:lang w:val="ru-RU"/>
              </w:rPr>
              <w:t>в будь</w:t>
            </w:r>
            <w:proofErr w:type="gramEnd"/>
            <w:r w:rsidRPr="005E58DD">
              <w:rPr>
                <w:lang w:val="ru-RU"/>
              </w:rPr>
              <w:t>-</w:t>
            </w:r>
            <w:proofErr w:type="spellStart"/>
            <w:r w:rsidRPr="005E58DD">
              <w:rPr>
                <w:lang w:val="ru-RU"/>
              </w:rPr>
              <w:t>який</w:t>
            </w:r>
            <w:proofErr w:type="spellEnd"/>
            <w:r w:rsidRPr="005E58DD">
              <w:rPr>
                <w:lang w:val="ru-RU"/>
              </w:rPr>
              <w:t xml:space="preserve"> </w:t>
            </w:r>
            <w:r w:rsidRPr="005E58DD">
              <w:rPr>
                <w:lang w:val="ru-RU"/>
              </w:rPr>
              <w:t xml:space="preserve">час </w:t>
            </w:r>
            <w:proofErr w:type="spellStart"/>
            <w:r w:rsidRPr="005E58DD">
              <w:rPr>
                <w:lang w:val="ru-RU"/>
              </w:rPr>
              <w:t>перевіряти</w:t>
            </w:r>
            <w:proofErr w:type="spellEnd"/>
            <w:r w:rsidRPr="005E58DD">
              <w:rPr>
                <w:lang w:val="ru-RU"/>
              </w:rPr>
              <w:t xml:space="preserve"> книги та </w:t>
            </w:r>
            <w:proofErr w:type="spellStart"/>
            <w:r w:rsidRPr="005E58DD">
              <w:rPr>
                <w:lang w:val="ru-RU"/>
              </w:rPr>
              <w:t>всі</w:t>
            </w:r>
            <w:proofErr w:type="spellEnd"/>
            <w:r w:rsidRPr="005E58DD">
              <w:rPr>
                <w:lang w:val="ru-RU"/>
              </w:rPr>
              <w:t xml:space="preserve"> </w:t>
            </w:r>
            <w:proofErr w:type="spellStart"/>
            <w:r w:rsidRPr="005E58DD">
              <w:rPr>
                <w:lang w:val="ru-RU"/>
              </w:rPr>
              <w:t>інші</w:t>
            </w:r>
            <w:proofErr w:type="spellEnd"/>
            <w:r w:rsidRPr="005E58DD">
              <w:rPr>
                <w:lang w:val="ru-RU"/>
              </w:rPr>
              <w:t xml:space="preserve"> записи й </w:t>
            </w:r>
            <w:proofErr w:type="spellStart"/>
            <w:r w:rsidRPr="005E58DD">
              <w:rPr>
                <w:lang w:val="ru-RU"/>
              </w:rPr>
              <w:t>документи</w:t>
            </w:r>
            <w:proofErr w:type="spellEnd"/>
            <w:r w:rsidRPr="005E58DD">
              <w:rPr>
                <w:lang w:val="ru-RU"/>
              </w:rPr>
              <w:t xml:space="preserve">, </w:t>
            </w:r>
            <w:proofErr w:type="spellStart"/>
            <w:r w:rsidRPr="005E58DD">
              <w:rPr>
                <w:lang w:val="ru-RU"/>
              </w:rPr>
              <w:t>пов’язані</w:t>
            </w:r>
            <w:proofErr w:type="spellEnd"/>
            <w:r w:rsidRPr="005E58DD">
              <w:rPr>
                <w:lang w:val="ru-RU"/>
              </w:rPr>
              <w:t xml:space="preserve"> з </w:t>
            </w:r>
            <w:proofErr w:type="spellStart"/>
            <w:r w:rsidRPr="005E58DD">
              <w:rPr>
                <w:lang w:val="ru-RU"/>
              </w:rPr>
              <w:t>наданням</w:t>
            </w:r>
            <w:proofErr w:type="spellEnd"/>
            <w:r w:rsidRPr="005E58DD">
              <w:rPr>
                <w:lang w:val="ru-RU"/>
              </w:rPr>
              <w:t xml:space="preserve"> </w:t>
            </w:r>
            <w:proofErr w:type="spellStart"/>
            <w:r w:rsidRPr="005E58DD">
              <w:rPr>
                <w:lang w:val="ru-RU"/>
              </w:rPr>
              <w:t>послуг</w:t>
            </w:r>
            <w:proofErr w:type="spellEnd"/>
            <w:r w:rsidRPr="005E58DD">
              <w:rPr>
                <w:lang w:val="ru-RU"/>
              </w:rPr>
              <w:t xml:space="preserve"> та </w:t>
            </w:r>
            <w:proofErr w:type="spellStart"/>
            <w:r w:rsidRPr="005E58DD">
              <w:rPr>
                <w:lang w:val="ru-RU"/>
              </w:rPr>
              <w:t>належним</w:t>
            </w:r>
            <w:proofErr w:type="spellEnd"/>
            <w:r w:rsidRPr="005E58DD">
              <w:rPr>
                <w:lang w:val="ru-RU"/>
              </w:rPr>
              <w:t xml:space="preserve"> </w:t>
            </w:r>
            <w:proofErr w:type="spellStart"/>
            <w:r w:rsidRPr="005E58DD">
              <w:rPr>
                <w:lang w:val="ru-RU"/>
              </w:rPr>
              <w:t>використанням</w:t>
            </w:r>
            <w:proofErr w:type="spellEnd"/>
            <w:r w:rsidRPr="005E58DD">
              <w:rPr>
                <w:lang w:val="ru-RU"/>
              </w:rPr>
              <w:t xml:space="preserve"> </w:t>
            </w:r>
            <w:proofErr w:type="spellStart"/>
            <w:r w:rsidRPr="005E58DD">
              <w:rPr>
                <w:lang w:val="ru-RU"/>
              </w:rPr>
              <w:t>коштів</w:t>
            </w:r>
            <w:proofErr w:type="spellEnd"/>
            <w:r w:rsidRPr="005E58DD">
              <w:rPr>
                <w:lang w:val="ru-RU"/>
              </w:rPr>
              <w:t xml:space="preserve">, і </w:t>
            </w:r>
            <w:proofErr w:type="spellStart"/>
            <w:r w:rsidRPr="005E58DD">
              <w:rPr>
                <w:lang w:val="ru-RU"/>
              </w:rPr>
              <w:t>відвідувати</w:t>
            </w:r>
            <w:proofErr w:type="spellEnd"/>
            <w:r w:rsidRPr="005E58DD">
              <w:rPr>
                <w:lang w:val="ru-RU"/>
              </w:rPr>
              <w:t xml:space="preserve"> </w:t>
            </w:r>
            <w:proofErr w:type="spellStart"/>
            <w:r w:rsidRPr="005E58DD">
              <w:rPr>
                <w:lang w:val="ru-RU"/>
              </w:rPr>
              <w:t>відповідні</w:t>
            </w:r>
            <w:proofErr w:type="spellEnd"/>
            <w:r w:rsidRPr="005E58DD">
              <w:rPr>
                <w:lang w:val="ru-RU"/>
              </w:rPr>
              <w:t xml:space="preserve"> </w:t>
            </w:r>
            <w:proofErr w:type="spellStart"/>
            <w:r w:rsidRPr="005E58DD">
              <w:rPr>
                <w:lang w:val="ru-RU"/>
              </w:rPr>
              <w:t>приміщення</w:t>
            </w:r>
            <w:proofErr w:type="spellEnd"/>
            <w:r w:rsidRPr="005E58DD">
              <w:rPr>
                <w:lang w:val="ru-RU"/>
              </w:rPr>
              <w:t>.</w:t>
            </w:r>
          </w:p>
        </w:tc>
        <w:tc>
          <w:tcPr>
            <w:tcW w:w="5159" w:type="dxa"/>
          </w:tcPr>
          <w:p w14:paraId="7A7547D7" w14:textId="77777777" w:rsidR="007A2618" w:rsidRDefault="006E16CE" w:rsidP="005E58DD">
            <w:pPr>
              <w:jc w:val="both"/>
            </w:pPr>
            <w:r>
              <w:t>9.3. Verification and audit rights. The Contractor enables GIZ or a third party commissioned by GIZ, GIZ</w:t>
            </w:r>
            <w:r>
              <w:t>’s Commissioning Party, the German Federal Court of Auditors (Bundesrechnungshof) and GIZ’s third-party funding provider (if any) to inspect, at any time, the books and all other records and documents relating to the services and the proper use of funds, a</w:t>
            </w:r>
            <w:r>
              <w:t>nd to visit the relevant premises.</w:t>
            </w:r>
          </w:p>
        </w:tc>
      </w:tr>
      <w:tr w:rsidR="007A2618" w14:paraId="5FB75590" w14:textId="77777777" w:rsidTr="005E58DD">
        <w:tblPrEx>
          <w:jc w:val="center"/>
        </w:tblPrEx>
        <w:trPr>
          <w:gridAfter w:val="1"/>
          <w:wAfter w:w="138" w:type="dxa"/>
          <w:jc w:val="center"/>
        </w:trPr>
        <w:tc>
          <w:tcPr>
            <w:tcW w:w="5159" w:type="dxa"/>
            <w:gridSpan w:val="2"/>
          </w:tcPr>
          <w:p w14:paraId="66BA2F68" w14:textId="77777777" w:rsidR="007A2618" w:rsidRDefault="006E16CE" w:rsidP="005E58DD">
            <w:pPr>
              <w:jc w:val="both"/>
            </w:pPr>
            <w:r>
              <w:t>9.4. Видимість (visibility). У публікаціях та матеріалах щодо Проєкту Виконавець належно зазначає, що діяльність здійснюється в межах проєкту, що фінансується GIZ за дорученням Уряду Федеративної Республіки Німеччина; пу</w:t>
            </w:r>
            <w:r>
              <w:t>блічні заяви та пресрелізи щодо Проєкту Виконавець попередньо погоджує із Замовником.</w:t>
            </w:r>
          </w:p>
        </w:tc>
        <w:tc>
          <w:tcPr>
            <w:tcW w:w="5159" w:type="dxa"/>
          </w:tcPr>
          <w:p w14:paraId="0FB9A338" w14:textId="77777777" w:rsidR="007A2618" w:rsidRDefault="006E16CE" w:rsidP="005E58DD">
            <w:pPr>
              <w:jc w:val="both"/>
            </w:pPr>
            <w:r>
              <w:t xml:space="preserve">9.4. Visibility. In publications and materials on the Project, the Contractor duly indicates that the activities are carried out as part of a project financed by GIZ on </w:t>
            </w:r>
            <w:r>
              <w:t>behalf of the Government of the Federal Republic of Germany; the Contractor coordinates public statements and press releases on the Project with the Customer in advance.</w:t>
            </w:r>
          </w:p>
        </w:tc>
      </w:tr>
      <w:tr w:rsidR="007A2618" w14:paraId="624007F3" w14:textId="77777777" w:rsidTr="005E58DD">
        <w:tblPrEx>
          <w:jc w:val="center"/>
        </w:tblPrEx>
        <w:trPr>
          <w:gridAfter w:val="1"/>
          <w:wAfter w:w="138" w:type="dxa"/>
          <w:jc w:val="center"/>
        </w:trPr>
        <w:tc>
          <w:tcPr>
            <w:tcW w:w="5159" w:type="dxa"/>
            <w:gridSpan w:val="2"/>
          </w:tcPr>
          <w:p w14:paraId="175A5453" w14:textId="77777777" w:rsidR="007A2618" w:rsidRPr="005E58DD" w:rsidRDefault="006E16CE" w:rsidP="005E58DD">
            <w:pPr>
              <w:jc w:val="both"/>
              <w:rPr>
                <w:lang w:val="ru-RU"/>
              </w:rPr>
            </w:pPr>
            <w:r w:rsidRPr="005E58DD">
              <w:rPr>
                <w:lang w:val="ru-RU"/>
              </w:rPr>
              <w:t xml:space="preserve">9.5. </w:t>
            </w:r>
            <w:proofErr w:type="spellStart"/>
            <w:r w:rsidRPr="005E58DD">
              <w:rPr>
                <w:lang w:val="ru-RU"/>
              </w:rPr>
              <w:t>Антикорупція</w:t>
            </w:r>
            <w:proofErr w:type="spellEnd"/>
            <w:r w:rsidRPr="005E58DD">
              <w:rPr>
                <w:lang w:val="ru-RU"/>
              </w:rPr>
              <w:t xml:space="preserve"> та </w:t>
            </w:r>
            <w:proofErr w:type="spellStart"/>
            <w:r w:rsidRPr="005E58DD">
              <w:rPr>
                <w:lang w:val="ru-RU"/>
              </w:rPr>
              <w:t>доброчесність</w:t>
            </w:r>
            <w:proofErr w:type="spellEnd"/>
            <w:r w:rsidRPr="005E58DD">
              <w:rPr>
                <w:lang w:val="ru-RU"/>
              </w:rPr>
              <w:t xml:space="preserve">. </w:t>
            </w:r>
            <w:proofErr w:type="spellStart"/>
            <w:r w:rsidRPr="005E58DD">
              <w:rPr>
                <w:lang w:val="ru-RU"/>
              </w:rPr>
              <w:t>Виконавець</w:t>
            </w:r>
            <w:proofErr w:type="spellEnd"/>
            <w:r w:rsidRPr="005E58DD">
              <w:rPr>
                <w:lang w:val="ru-RU"/>
              </w:rPr>
              <w:t xml:space="preserve"> не </w:t>
            </w:r>
            <w:proofErr w:type="spellStart"/>
            <w:r w:rsidRPr="005E58DD">
              <w:rPr>
                <w:lang w:val="ru-RU"/>
              </w:rPr>
              <w:t>пропонує</w:t>
            </w:r>
            <w:proofErr w:type="spellEnd"/>
            <w:r w:rsidRPr="005E58DD">
              <w:rPr>
                <w:lang w:val="ru-RU"/>
              </w:rPr>
              <w:t xml:space="preserve">, не </w:t>
            </w:r>
            <w:proofErr w:type="spellStart"/>
            <w:r w:rsidRPr="005E58DD">
              <w:rPr>
                <w:lang w:val="ru-RU"/>
              </w:rPr>
              <w:t>надає</w:t>
            </w:r>
            <w:proofErr w:type="spellEnd"/>
            <w:r w:rsidRPr="005E58DD">
              <w:rPr>
                <w:lang w:val="ru-RU"/>
              </w:rPr>
              <w:t xml:space="preserve"> і не </w:t>
            </w:r>
            <w:proofErr w:type="spellStart"/>
            <w:r w:rsidRPr="005E58DD">
              <w:rPr>
                <w:lang w:val="ru-RU"/>
              </w:rPr>
              <w:t>одержує</w:t>
            </w:r>
            <w:proofErr w:type="spellEnd"/>
            <w:r w:rsidRPr="005E58DD">
              <w:rPr>
                <w:lang w:val="ru-RU"/>
              </w:rPr>
              <w:t xml:space="preserve"> </w:t>
            </w:r>
            <w:proofErr w:type="spellStart"/>
            <w:r w:rsidRPr="005E58DD">
              <w:rPr>
                <w:lang w:val="ru-RU"/>
              </w:rPr>
              <w:t>неп</w:t>
            </w:r>
            <w:r w:rsidRPr="005E58DD">
              <w:rPr>
                <w:lang w:val="ru-RU"/>
              </w:rPr>
              <w:t>равомірної</w:t>
            </w:r>
            <w:proofErr w:type="spellEnd"/>
            <w:r w:rsidRPr="005E58DD">
              <w:rPr>
                <w:lang w:val="ru-RU"/>
              </w:rPr>
              <w:t xml:space="preserve"> </w:t>
            </w:r>
            <w:proofErr w:type="spellStart"/>
            <w:r w:rsidRPr="005E58DD">
              <w:rPr>
                <w:lang w:val="ru-RU"/>
              </w:rPr>
              <w:t>вигоди</w:t>
            </w:r>
            <w:proofErr w:type="spellEnd"/>
            <w:r w:rsidRPr="005E58DD">
              <w:rPr>
                <w:lang w:val="ru-RU"/>
              </w:rPr>
              <w:t xml:space="preserve"> у </w:t>
            </w:r>
            <w:proofErr w:type="spellStart"/>
            <w:r w:rsidRPr="005E58DD">
              <w:rPr>
                <w:lang w:val="ru-RU"/>
              </w:rPr>
              <w:t>зв’язку</w:t>
            </w:r>
            <w:proofErr w:type="spellEnd"/>
            <w:r w:rsidRPr="005E58DD">
              <w:rPr>
                <w:lang w:val="ru-RU"/>
              </w:rPr>
              <w:t xml:space="preserve"> з </w:t>
            </w:r>
            <w:proofErr w:type="spellStart"/>
            <w:r w:rsidRPr="005E58DD">
              <w:rPr>
                <w:lang w:val="ru-RU"/>
              </w:rPr>
              <w:t>виконанням</w:t>
            </w:r>
            <w:proofErr w:type="spellEnd"/>
            <w:r w:rsidRPr="005E58DD">
              <w:rPr>
                <w:lang w:val="ru-RU"/>
              </w:rPr>
              <w:t xml:space="preserve"> </w:t>
            </w:r>
            <w:proofErr w:type="spellStart"/>
            <w:r w:rsidRPr="005E58DD">
              <w:rPr>
                <w:lang w:val="ru-RU"/>
              </w:rPr>
              <w:t>цього</w:t>
            </w:r>
            <w:proofErr w:type="spellEnd"/>
            <w:r w:rsidRPr="005E58DD">
              <w:rPr>
                <w:lang w:val="ru-RU"/>
              </w:rPr>
              <w:t xml:space="preserve"> Договору та </w:t>
            </w:r>
            <w:proofErr w:type="spellStart"/>
            <w:r w:rsidRPr="005E58DD">
              <w:rPr>
                <w:lang w:val="ru-RU"/>
              </w:rPr>
              <w:t>дотримується</w:t>
            </w:r>
            <w:proofErr w:type="spellEnd"/>
            <w:r w:rsidRPr="005E58DD">
              <w:rPr>
                <w:lang w:val="ru-RU"/>
              </w:rPr>
              <w:t xml:space="preserve"> </w:t>
            </w:r>
            <w:proofErr w:type="spellStart"/>
            <w:r w:rsidRPr="005E58DD">
              <w:rPr>
                <w:lang w:val="ru-RU"/>
              </w:rPr>
              <w:t>антикорупційного</w:t>
            </w:r>
            <w:proofErr w:type="spellEnd"/>
            <w:r w:rsidRPr="005E58DD">
              <w:rPr>
                <w:lang w:val="ru-RU"/>
              </w:rPr>
              <w:t xml:space="preserve"> </w:t>
            </w:r>
            <w:proofErr w:type="spellStart"/>
            <w:r w:rsidRPr="005E58DD">
              <w:rPr>
                <w:lang w:val="ru-RU"/>
              </w:rPr>
              <w:t>законодавства</w:t>
            </w:r>
            <w:proofErr w:type="spellEnd"/>
            <w:r w:rsidRPr="005E58DD">
              <w:rPr>
                <w:lang w:val="ru-RU"/>
              </w:rPr>
              <w:t>.</w:t>
            </w:r>
          </w:p>
        </w:tc>
        <w:tc>
          <w:tcPr>
            <w:tcW w:w="5159" w:type="dxa"/>
          </w:tcPr>
          <w:p w14:paraId="7F61B3EA" w14:textId="77777777" w:rsidR="007A2618" w:rsidRDefault="006E16CE" w:rsidP="005E58DD">
            <w:pPr>
              <w:jc w:val="both"/>
            </w:pPr>
            <w:r>
              <w:t>9.5. Anti-corruption and integrity. The Contractor does not offer, give or receive any undue advantage in connection with this Agreement and complies wi</w:t>
            </w:r>
            <w:r>
              <w:t>th anti-corruption legislation.</w:t>
            </w:r>
          </w:p>
        </w:tc>
      </w:tr>
      <w:tr w:rsidR="007A2618" w14:paraId="61B6BC6F" w14:textId="77777777" w:rsidTr="005E58DD">
        <w:tblPrEx>
          <w:jc w:val="center"/>
        </w:tblPrEx>
        <w:trPr>
          <w:gridAfter w:val="1"/>
          <w:wAfter w:w="138" w:type="dxa"/>
          <w:jc w:val="center"/>
        </w:trPr>
        <w:tc>
          <w:tcPr>
            <w:tcW w:w="5159" w:type="dxa"/>
            <w:gridSpan w:val="2"/>
          </w:tcPr>
          <w:p w14:paraId="4D7DDD81" w14:textId="77777777" w:rsidR="007A2618" w:rsidRDefault="006E16CE" w:rsidP="005E58DD">
            <w:pPr>
              <w:jc w:val="both"/>
            </w:pPr>
            <w:r>
              <w:t>9.6. Санкції та протидія тероризму. Виконавець не перебуває під санкціями ООН, ЄС, ФРН, США, Канади, Великої Британії, Японії та України, не підпадає під обмеження постанови Кабінету Міністрів України від 03.03.2022 №187; к</w:t>
            </w:r>
            <w:r>
              <w:t>ошти за Договором не використовуються для фінансування чи сприяння тероризму або екстремізму.</w:t>
            </w:r>
          </w:p>
        </w:tc>
        <w:tc>
          <w:tcPr>
            <w:tcW w:w="5159" w:type="dxa"/>
          </w:tcPr>
          <w:p w14:paraId="70A76ABD" w14:textId="77777777" w:rsidR="007A2618" w:rsidRDefault="006E16CE" w:rsidP="005E58DD">
            <w:pPr>
              <w:jc w:val="both"/>
            </w:pPr>
            <w:r>
              <w:t xml:space="preserve">9.6. Sanctions and counter-terrorism. The Contractor is not subject to sanctions of the UN, EU, Germany, USA, Canada, the UK, Japan or Ukraine, and does not fall </w:t>
            </w:r>
            <w:r>
              <w:t>under the restrictions of Resolution of the Cabinet of Ministers of Ukraine No. 187 of 03.03.2022; funds under the Agreement are not used to finance or facilitate terrorism or extremism.</w:t>
            </w:r>
          </w:p>
        </w:tc>
      </w:tr>
      <w:tr w:rsidR="007A2618" w14:paraId="1E4B53B5" w14:textId="77777777" w:rsidTr="005E58DD">
        <w:tblPrEx>
          <w:jc w:val="center"/>
        </w:tblPrEx>
        <w:trPr>
          <w:gridAfter w:val="1"/>
          <w:wAfter w:w="138" w:type="dxa"/>
          <w:jc w:val="center"/>
        </w:trPr>
        <w:tc>
          <w:tcPr>
            <w:tcW w:w="5159" w:type="dxa"/>
            <w:gridSpan w:val="2"/>
          </w:tcPr>
          <w:p w14:paraId="3A67DE31" w14:textId="77777777" w:rsidR="007A2618" w:rsidRPr="005E58DD" w:rsidRDefault="006E16CE" w:rsidP="005E58DD">
            <w:pPr>
              <w:jc w:val="both"/>
              <w:rPr>
                <w:lang w:val="ru-RU"/>
              </w:rPr>
            </w:pPr>
            <w:r w:rsidRPr="005E58DD">
              <w:rPr>
                <w:lang w:val="ru-RU"/>
              </w:rPr>
              <w:t xml:space="preserve">9.7. </w:t>
            </w:r>
            <w:proofErr w:type="spellStart"/>
            <w:r w:rsidRPr="005E58DD">
              <w:rPr>
                <w:lang w:val="ru-RU"/>
              </w:rPr>
              <w:t>Конфлікт</w:t>
            </w:r>
            <w:proofErr w:type="spellEnd"/>
            <w:r w:rsidRPr="005E58DD">
              <w:rPr>
                <w:lang w:val="ru-RU"/>
              </w:rPr>
              <w:t xml:space="preserve"> </w:t>
            </w:r>
            <w:proofErr w:type="spellStart"/>
            <w:r w:rsidRPr="005E58DD">
              <w:rPr>
                <w:lang w:val="ru-RU"/>
              </w:rPr>
              <w:t>інтересів</w:t>
            </w:r>
            <w:proofErr w:type="spellEnd"/>
            <w:r w:rsidRPr="005E58DD">
              <w:rPr>
                <w:lang w:val="ru-RU"/>
              </w:rPr>
              <w:t xml:space="preserve">. </w:t>
            </w:r>
            <w:proofErr w:type="spellStart"/>
            <w:r w:rsidRPr="005E58DD">
              <w:rPr>
                <w:lang w:val="ru-RU"/>
              </w:rPr>
              <w:t>Виконавець</w:t>
            </w:r>
            <w:proofErr w:type="spellEnd"/>
            <w:r w:rsidRPr="005E58DD">
              <w:rPr>
                <w:lang w:val="ru-RU"/>
              </w:rPr>
              <w:t xml:space="preserve"> </w:t>
            </w:r>
            <w:proofErr w:type="spellStart"/>
            <w:r w:rsidRPr="005E58DD">
              <w:rPr>
                <w:lang w:val="ru-RU"/>
              </w:rPr>
              <w:t>невідкладно</w:t>
            </w:r>
            <w:proofErr w:type="spellEnd"/>
            <w:r w:rsidRPr="005E58DD">
              <w:rPr>
                <w:lang w:val="ru-RU"/>
              </w:rPr>
              <w:t xml:space="preserve"> </w:t>
            </w:r>
            <w:proofErr w:type="spellStart"/>
            <w:r w:rsidRPr="005E58DD">
              <w:rPr>
                <w:lang w:val="ru-RU"/>
              </w:rPr>
              <w:t>письмово</w:t>
            </w:r>
            <w:proofErr w:type="spellEnd"/>
            <w:r w:rsidRPr="005E58DD">
              <w:rPr>
                <w:lang w:val="ru-RU"/>
              </w:rPr>
              <w:t xml:space="preserve"> </w:t>
            </w:r>
            <w:proofErr w:type="spellStart"/>
            <w:r w:rsidRPr="005E58DD">
              <w:rPr>
                <w:lang w:val="ru-RU"/>
              </w:rPr>
              <w:t>повідомляє</w:t>
            </w:r>
            <w:proofErr w:type="spellEnd"/>
            <w:r w:rsidRPr="005E58DD">
              <w:rPr>
                <w:lang w:val="ru-RU"/>
              </w:rPr>
              <w:t xml:space="preserve"> </w:t>
            </w:r>
            <w:proofErr w:type="spellStart"/>
            <w:r w:rsidRPr="005E58DD">
              <w:rPr>
                <w:lang w:val="ru-RU"/>
              </w:rPr>
              <w:t>Замовника</w:t>
            </w:r>
            <w:proofErr w:type="spellEnd"/>
            <w:r w:rsidRPr="005E58DD">
              <w:rPr>
                <w:lang w:val="ru-RU"/>
              </w:rPr>
              <w:t xml:space="preserve"> про будь-</w:t>
            </w:r>
            <w:proofErr w:type="spellStart"/>
            <w:r w:rsidRPr="005E58DD">
              <w:rPr>
                <w:lang w:val="ru-RU"/>
              </w:rPr>
              <w:t>який</w:t>
            </w:r>
            <w:proofErr w:type="spellEnd"/>
            <w:r w:rsidRPr="005E58DD">
              <w:rPr>
                <w:lang w:val="ru-RU"/>
              </w:rPr>
              <w:t xml:space="preserve"> </w:t>
            </w:r>
            <w:proofErr w:type="spellStart"/>
            <w:r w:rsidRPr="005E58DD">
              <w:rPr>
                <w:lang w:val="ru-RU"/>
              </w:rPr>
              <w:t>фактичний</w:t>
            </w:r>
            <w:proofErr w:type="spellEnd"/>
            <w:r w:rsidRPr="005E58DD">
              <w:rPr>
                <w:lang w:val="ru-RU"/>
              </w:rPr>
              <w:t xml:space="preserve"> </w:t>
            </w:r>
            <w:proofErr w:type="spellStart"/>
            <w:r w:rsidRPr="005E58DD">
              <w:rPr>
                <w:lang w:val="ru-RU"/>
              </w:rPr>
              <w:t>або</w:t>
            </w:r>
            <w:proofErr w:type="spellEnd"/>
            <w:r w:rsidRPr="005E58DD">
              <w:rPr>
                <w:lang w:val="ru-RU"/>
              </w:rPr>
              <w:t xml:space="preserve"> </w:t>
            </w:r>
            <w:proofErr w:type="spellStart"/>
            <w:r w:rsidRPr="005E58DD">
              <w:rPr>
                <w:lang w:val="ru-RU"/>
              </w:rPr>
              <w:t>потенційний</w:t>
            </w:r>
            <w:proofErr w:type="spellEnd"/>
            <w:r w:rsidRPr="005E58DD">
              <w:rPr>
                <w:lang w:val="ru-RU"/>
              </w:rPr>
              <w:t xml:space="preserve"> </w:t>
            </w:r>
            <w:proofErr w:type="spellStart"/>
            <w:r w:rsidRPr="005E58DD">
              <w:rPr>
                <w:lang w:val="ru-RU"/>
              </w:rPr>
              <w:t>конфлікт</w:t>
            </w:r>
            <w:proofErr w:type="spellEnd"/>
            <w:r w:rsidRPr="005E58DD">
              <w:rPr>
                <w:lang w:val="ru-RU"/>
              </w:rPr>
              <w:t xml:space="preserve"> </w:t>
            </w:r>
            <w:proofErr w:type="spellStart"/>
            <w:r w:rsidRPr="005E58DD">
              <w:rPr>
                <w:lang w:val="ru-RU"/>
              </w:rPr>
              <w:t>інтересів</w:t>
            </w:r>
            <w:proofErr w:type="spellEnd"/>
            <w:r w:rsidRPr="005E58DD">
              <w:rPr>
                <w:lang w:val="ru-RU"/>
              </w:rPr>
              <w:t>.</w:t>
            </w:r>
          </w:p>
        </w:tc>
        <w:tc>
          <w:tcPr>
            <w:tcW w:w="5159" w:type="dxa"/>
          </w:tcPr>
          <w:p w14:paraId="3DC3DEE9" w14:textId="77777777" w:rsidR="007A2618" w:rsidRDefault="006E16CE" w:rsidP="005E58DD">
            <w:pPr>
              <w:jc w:val="both"/>
            </w:pPr>
            <w:r>
              <w:t>9.7. Conflict of interest. The Contractor promptly notifies the Customer in writing of any actual or potential conflict of interest.</w:t>
            </w:r>
          </w:p>
        </w:tc>
      </w:tr>
      <w:tr w:rsidR="007A2618" w14:paraId="026BF263" w14:textId="77777777" w:rsidTr="005E58DD">
        <w:tblPrEx>
          <w:jc w:val="center"/>
        </w:tblPrEx>
        <w:trPr>
          <w:gridAfter w:val="1"/>
          <w:wAfter w:w="138" w:type="dxa"/>
          <w:jc w:val="center"/>
        </w:trPr>
        <w:tc>
          <w:tcPr>
            <w:tcW w:w="5159" w:type="dxa"/>
            <w:gridSpan w:val="2"/>
          </w:tcPr>
          <w:p w14:paraId="4AD71009" w14:textId="77777777" w:rsidR="007A2618" w:rsidRPr="005E58DD" w:rsidRDefault="006E16CE" w:rsidP="005E58DD">
            <w:pPr>
              <w:jc w:val="both"/>
              <w:rPr>
                <w:lang w:val="ru-RU"/>
              </w:rPr>
            </w:pPr>
            <w:r w:rsidRPr="005E58DD">
              <w:rPr>
                <w:lang w:val="ru-RU"/>
              </w:rPr>
              <w:lastRenderedPageBreak/>
              <w:t xml:space="preserve">9.8. </w:t>
            </w:r>
            <w:proofErr w:type="spellStart"/>
            <w:r w:rsidRPr="005E58DD">
              <w:rPr>
                <w:lang w:val="ru-RU"/>
              </w:rPr>
              <w:t>Трудові</w:t>
            </w:r>
            <w:proofErr w:type="spellEnd"/>
            <w:r w:rsidRPr="005E58DD">
              <w:rPr>
                <w:lang w:val="ru-RU"/>
              </w:rPr>
              <w:t xml:space="preserve">, </w:t>
            </w:r>
            <w:proofErr w:type="spellStart"/>
            <w:r w:rsidRPr="005E58DD">
              <w:rPr>
                <w:lang w:val="ru-RU"/>
              </w:rPr>
              <w:t>соціальні</w:t>
            </w:r>
            <w:proofErr w:type="spellEnd"/>
            <w:r w:rsidRPr="005E58DD">
              <w:rPr>
                <w:lang w:val="ru-RU"/>
              </w:rPr>
              <w:t xml:space="preserve"> та </w:t>
            </w:r>
            <w:proofErr w:type="spellStart"/>
            <w:r w:rsidRPr="005E58DD">
              <w:rPr>
                <w:lang w:val="ru-RU"/>
              </w:rPr>
              <w:t>екологічні</w:t>
            </w:r>
            <w:proofErr w:type="spellEnd"/>
            <w:r w:rsidRPr="005E58DD">
              <w:rPr>
                <w:lang w:val="ru-RU"/>
              </w:rPr>
              <w:t xml:space="preserve"> </w:t>
            </w:r>
            <w:proofErr w:type="spellStart"/>
            <w:r w:rsidRPr="005E58DD">
              <w:rPr>
                <w:lang w:val="ru-RU"/>
              </w:rPr>
              <w:t>стандарти</w:t>
            </w:r>
            <w:proofErr w:type="spellEnd"/>
            <w:r w:rsidRPr="005E58DD">
              <w:rPr>
                <w:lang w:val="ru-RU"/>
              </w:rPr>
              <w:t xml:space="preserve">. </w:t>
            </w:r>
            <w:proofErr w:type="spellStart"/>
            <w:r w:rsidRPr="005E58DD">
              <w:rPr>
                <w:lang w:val="ru-RU"/>
              </w:rPr>
              <w:t>Вик</w:t>
            </w:r>
            <w:r w:rsidRPr="005E58DD">
              <w:rPr>
                <w:lang w:val="ru-RU"/>
              </w:rPr>
              <w:t>онавець</w:t>
            </w:r>
            <w:proofErr w:type="spellEnd"/>
            <w:r w:rsidRPr="005E58DD">
              <w:rPr>
                <w:lang w:val="ru-RU"/>
              </w:rPr>
              <w:t xml:space="preserve"> </w:t>
            </w:r>
            <w:proofErr w:type="spellStart"/>
            <w:r w:rsidRPr="005E58DD">
              <w:rPr>
                <w:lang w:val="ru-RU"/>
              </w:rPr>
              <w:t>дотримується</w:t>
            </w:r>
            <w:proofErr w:type="spellEnd"/>
            <w:r w:rsidRPr="005E58DD">
              <w:rPr>
                <w:lang w:val="ru-RU"/>
              </w:rPr>
              <w:t xml:space="preserve"> </w:t>
            </w:r>
            <w:proofErr w:type="spellStart"/>
            <w:r w:rsidRPr="005E58DD">
              <w:rPr>
                <w:lang w:val="ru-RU"/>
              </w:rPr>
              <w:t>основних</w:t>
            </w:r>
            <w:proofErr w:type="spellEnd"/>
            <w:r w:rsidRPr="005E58DD">
              <w:rPr>
                <w:lang w:val="ru-RU"/>
              </w:rPr>
              <w:t xml:space="preserve"> </w:t>
            </w:r>
            <w:proofErr w:type="spellStart"/>
            <w:r w:rsidRPr="005E58DD">
              <w:rPr>
                <w:lang w:val="ru-RU"/>
              </w:rPr>
              <w:t>трудових</w:t>
            </w:r>
            <w:proofErr w:type="spellEnd"/>
            <w:r w:rsidRPr="005E58DD">
              <w:rPr>
                <w:lang w:val="ru-RU"/>
              </w:rPr>
              <w:t xml:space="preserve"> </w:t>
            </w:r>
            <w:proofErr w:type="spellStart"/>
            <w:r w:rsidRPr="005E58DD">
              <w:rPr>
                <w:lang w:val="ru-RU"/>
              </w:rPr>
              <w:t>стандартів</w:t>
            </w:r>
            <w:proofErr w:type="spellEnd"/>
            <w:r w:rsidRPr="005E58DD">
              <w:rPr>
                <w:lang w:val="ru-RU"/>
              </w:rPr>
              <w:t xml:space="preserve"> </w:t>
            </w:r>
            <w:proofErr w:type="spellStart"/>
            <w:r w:rsidRPr="005E58DD">
              <w:rPr>
                <w:lang w:val="ru-RU"/>
              </w:rPr>
              <w:t>Міжнародної</w:t>
            </w:r>
            <w:proofErr w:type="spellEnd"/>
            <w:r w:rsidRPr="005E58DD">
              <w:rPr>
                <w:lang w:val="ru-RU"/>
              </w:rPr>
              <w:t xml:space="preserve"> </w:t>
            </w:r>
            <w:proofErr w:type="spellStart"/>
            <w:r w:rsidRPr="005E58DD">
              <w:rPr>
                <w:lang w:val="ru-RU"/>
              </w:rPr>
              <w:t>організації</w:t>
            </w:r>
            <w:proofErr w:type="spellEnd"/>
            <w:r w:rsidRPr="005E58DD">
              <w:rPr>
                <w:lang w:val="ru-RU"/>
              </w:rPr>
              <w:t xml:space="preserve"> </w:t>
            </w:r>
            <w:proofErr w:type="spellStart"/>
            <w:r w:rsidRPr="005E58DD">
              <w:rPr>
                <w:lang w:val="ru-RU"/>
              </w:rPr>
              <w:t>праці</w:t>
            </w:r>
            <w:proofErr w:type="spellEnd"/>
            <w:r w:rsidRPr="005E58DD">
              <w:rPr>
                <w:lang w:val="ru-RU"/>
              </w:rPr>
              <w:t xml:space="preserve"> (МОП), не </w:t>
            </w:r>
            <w:proofErr w:type="spellStart"/>
            <w:r w:rsidRPr="005E58DD">
              <w:rPr>
                <w:lang w:val="ru-RU"/>
              </w:rPr>
              <w:t>використовує</w:t>
            </w:r>
            <w:proofErr w:type="spellEnd"/>
            <w:r w:rsidRPr="005E58DD">
              <w:rPr>
                <w:lang w:val="ru-RU"/>
              </w:rPr>
              <w:t xml:space="preserve"> </w:t>
            </w:r>
            <w:proofErr w:type="spellStart"/>
            <w:r w:rsidRPr="005E58DD">
              <w:rPr>
                <w:lang w:val="ru-RU"/>
              </w:rPr>
              <w:t>дитячу</w:t>
            </w:r>
            <w:proofErr w:type="spellEnd"/>
            <w:r w:rsidRPr="005E58DD">
              <w:rPr>
                <w:lang w:val="ru-RU"/>
              </w:rPr>
              <w:t xml:space="preserve"> </w:t>
            </w:r>
            <w:proofErr w:type="spellStart"/>
            <w:r w:rsidRPr="005E58DD">
              <w:rPr>
                <w:lang w:val="ru-RU"/>
              </w:rPr>
              <w:t>або</w:t>
            </w:r>
            <w:proofErr w:type="spellEnd"/>
            <w:r w:rsidRPr="005E58DD">
              <w:rPr>
                <w:lang w:val="ru-RU"/>
              </w:rPr>
              <w:t xml:space="preserve"> </w:t>
            </w:r>
            <w:proofErr w:type="spellStart"/>
            <w:r w:rsidRPr="005E58DD">
              <w:rPr>
                <w:lang w:val="ru-RU"/>
              </w:rPr>
              <w:t>примусову</w:t>
            </w:r>
            <w:proofErr w:type="spellEnd"/>
            <w:r w:rsidRPr="005E58DD">
              <w:rPr>
                <w:lang w:val="ru-RU"/>
              </w:rPr>
              <w:t xml:space="preserve"> </w:t>
            </w:r>
            <w:proofErr w:type="spellStart"/>
            <w:r w:rsidRPr="005E58DD">
              <w:rPr>
                <w:lang w:val="ru-RU"/>
              </w:rPr>
              <w:t>працю</w:t>
            </w:r>
            <w:proofErr w:type="spellEnd"/>
            <w:r w:rsidRPr="005E58DD">
              <w:rPr>
                <w:lang w:val="ru-RU"/>
              </w:rPr>
              <w:t>.</w:t>
            </w:r>
          </w:p>
        </w:tc>
        <w:tc>
          <w:tcPr>
            <w:tcW w:w="5159" w:type="dxa"/>
          </w:tcPr>
          <w:p w14:paraId="378EF579" w14:textId="77777777" w:rsidR="007A2618" w:rsidRDefault="006E16CE" w:rsidP="005E58DD">
            <w:pPr>
              <w:jc w:val="both"/>
            </w:pPr>
            <w:r>
              <w:t xml:space="preserve">9.8. Labour, social and environmental standards. The Contractor complies with the core labour standards of the International </w:t>
            </w:r>
            <w:r>
              <w:t>Labour Organization (ILO) and does not use child or forced labour.</w:t>
            </w:r>
          </w:p>
        </w:tc>
      </w:tr>
      <w:tr w:rsidR="007A2618" w14:paraId="617D1666" w14:textId="77777777" w:rsidTr="005E58DD">
        <w:tblPrEx>
          <w:jc w:val="center"/>
        </w:tblPrEx>
        <w:trPr>
          <w:gridAfter w:val="1"/>
          <w:wAfter w:w="138" w:type="dxa"/>
          <w:jc w:val="center"/>
        </w:trPr>
        <w:tc>
          <w:tcPr>
            <w:tcW w:w="5159" w:type="dxa"/>
            <w:gridSpan w:val="2"/>
          </w:tcPr>
          <w:p w14:paraId="023E61C3" w14:textId="77777777" w:rsidR="007A2618" w:rsidRPr="005E58DD" w:rsidRDefault="006E16CE" w:rsidP="005E58DD">
            <w:pPr>
              <w:jc w:val="both"/>
              <w:rPr>
                <w:lang w:val="ru-RU"/>
              </w:rPr>
            </w:pPr>
            <w:r w:rsidRPr="005E58DD">
              <w:rPr>
                <w:lang w:val="ru-RU"/>
              </w:rPr>
              <w:t xml:space="preserve">9.9. </w:t>
            </w:r>
            <w:proofErr w:type="spellStart"/>
            <w:r w:rsidRPr="005E58DD">
              <w:rPr>
                <w:lang w:val="ru-RU"/>
              </w:rPr>
              <w:t>Ліцензії</w:t>
            </w:r>
            <w:proofErr w:type="spellEnd"/>
            <w:r w:rsidRPr="005E58DD">
              <w:rPr>
                <w:lang w:val="ru-RU"/>
              </w:rPr>
              <w:t xml:space="preserve"> та </w:t>
            </w:r>
            <w:proofErr w:type="spellStart"/>
            <w:r w:rsidRPr="005E58DD">
              <w:rPr>
                <w:lang w:val="ru-RU"/>
              </w:rPr>
              <w:t>дозволи</w:t>
            </w:r>
            <w:proofErr w:type="spellEnd"/>
            <w:r w:rsidRPr="005E58DD">
              <w:rPr>
                <w:lang w:val="ru-RU"/>
              </w:rPr>
              <w:t xml:space="preserve">. </w:t>
            </w:r>
            <w:proofErr w:type="spellStart"/>
            <w:r w:rsidRPr="005E58DD">
              <w:rPr>
                <w:lang w:val="ru-RU"/>
              </w:rPr>
              <w:t>Виконавець</w:t>
            </w:r>
            <w:proofErr w:type="spellEnd"/>
            <w:r w:rsidRPr="005E58DD">
              <w:rPr>
                <w:lang w:val="ru-RU"/>
              </w:rPr>
              <w:t xml:space="preserve"> </w:t>
            </w:r>
            <w:proofErr w:type="spellStart"/>
            <w:r w:rsidRPr="005E58DD">
              <w:rPr>
                <w:lang w:val="ru-RU"/>
              </w:rPr>
              <w:t>отримує</w:t>
            </w:r>
            <w:proofErr w:type="spellEnd"/>
            <w:r w:rsidRPr="005E58DD">
              <w:rPr>
                <w:lang w:val="ru-RU"/>
              </w:rPr>
              <w:t xml:space="preserve"> </w:t>
            </w:r>
            <w:proofErr w:type="spellStart"/>
            <w:r w:rsidRPr="005E58DD">
              <w:rPr>
                <w:lang w:val="ru-RU"/>
              </w:rPr>
              <w:t>всі</w:t>
            </w:r>
            <w:proofErr w:type="spellEnd"/>
            <w:r w:rsidRPr="005E58DD">
              <w:rPr>
                <w:lang w:val="ru-RU"/>
              </w:rPr>
              <w:t xml:space="preserve"> </w:t>
            </w:r>
            <w:proofErr w:type="spellStart"/>
            <w:r w:rsidRPr="005E58DD">
              <w:rPr>
                <w:lang w:val="ru-RU"/>
              </w:rPr>
              <w:t>необхідні</w:t>
            </w:r>
            <w:proofErr w:type="spellEnd"/>
            <w:r w:rsidRPr="005E58DD">
              <w:rPr>
                <w:lang w:val="ru-RU"/>
              </w:rPr>
              <w:t xml:space="preserve"> </w:t>
            </w:r>
            <w:proofErr w:type="spellStart"/>
            <w:r w:rsidRPr="005E58DD">
              <w:rPr>
                <w:lang w:val="ru-RU"/>
              </w:rPr>
              <w:t>ліцензії</w:t>
            </w:r>
            <w:proofErr w:type="spellEnd"/>
            <w:r w:rsidRPr="005E58DD">
              <w:rPr>
                <w:lang w:val="ru-RU"/>
              </w:rPr>
              <w:t xml:space="preserve">, </w:t>
            </w:r>
            <w:proofErr w:type="spellStart"/>
            <w:r w:rsidRPr="005E58DD">
              <w:rPr>
                <w:lang w:val="ru-RU"/>
              </w:rPr>
              <w:t>дозволи</w:t>
            </w:r>
            <w:proofErr w:type="spellEnd"/>
            <w:r w:rsidRPr="005E58DD">
              <w:rPr>
                <w:lang w:val="ru-RU"/>
              </w:rPr>
              <w:t xml:space="preserve"> та </w:t>
            </w:r>
            <w:proofErr w:type="spellStart"/>
            <w:r w:rsidRPr="005E58DD">
              <w:rPr>
                <w:lang w:val="ru-RU"/>
              </w:rPr>
              <w:t>погодження</w:t>
            </w:r>
            <w:proofErr w:type="spellEnd"/>
            <w:r w:rsidRPr="005E58DD">
              <w:rPr>
                <w:lang w:val="ru-RU"/>
              </w:rPr>
              <w:t xml:space="preserve"> для </w:t>
            </w:r>
            <w:proofErr w:type="spellStart"/>
            <w:r w:rsidRPr="005E58DD">
              <w:rPr>
                <w:lang w:val="ru-RU"/>
              </w:rPr>
              <w:t>надання</w:t>
            </w:r>
            <w:proofErr w:type="spellEnd"/>
            <w:r w:rsidRPr="005E58DD">
              <w:rPr>
                <w:lang w:val="ru-RU"/>
              </w:rPr>
              <w:t xml:space="preserve"> </w:t>
            </w:r>
            <w:proofErr w:type="spellStart"/>
            <w:r w:rsidRPr="005E58DD">
              <w:rPr>
                <w:lang w:val="ru-RU"/>
              </w:rPr>
              <w:t>послуг</w:t>
            </w:r>
            <w:proofErr w:type="spellEnd"/>
            <w:r w:rsidRPr="005E58DD">
              <w:rPr>
                <w:lang w:val="ru-RU"/>
              </w:rPr>
              <w:t>.</w:t>
            </w:r>
          </w:p>
        </w:tc>
        <w:tc>
          <w:tcPr>
            <w:tcW w:w="5159" w:type="dxa"/>
          </w:tcPr>
          <w:p w14:paraId="2E39263F" w14:textId="77777777" w:rsidR="007A2618" w:rsidRDefault="006E16CE" w:rsidP="005E58DD">
            <w:pPr>
              <w:jc w:val="both"/>
            </w:pPr>
            <w:r>
              <w:t>9.9. Licences and permits. The Contractor obtains all necessary licences, per</w:t>
            </w:r>
            <w:r>
              <w:t>mits and consents to provide the services.</w:t>
            </w:r>
          </w:p>
        </w:tc>
      </w:tr>
      <w:tr w:rsidR="007A2618" w14:paraId="2F1E5815" w14:textId="77777777" w:rsidTr="005E58DD">
        <w:tblPrEx>
          <w:jc w:val="center"/>
        </w:tblPrEx>
        <w:trPr>
          <w:gridAfter w:val="1"/>
          <w:wAfter w:w="138" w:type="dxa"/>
          <w:jc w:val="center"/>
        </w:trPr>
        <w:tc>
          <w:tcPr>
            <w:tcW w:w="5159" w:type="dxa"/>
            <w:gridSpan w:val="2"/>
          </w:tcPr>
          <w:p w14:paraId="16D11F40" w14:textId="77777777" w:rsidR="007A2618" w:rsidRPr="005E58DD" w:rsidRDefault="006E16CE" w:rsidP="005E58DD">
            <w:pPr>
              <w:jc w:val="both"/>
              <w:rPr>
                <w:lang w:val="ru-RU"/>
              </w:rPr>
            </w:pPr>
            <w:r w:rsidRPr="005E58DD">
              <w:rPr>
                <w:lang w:val="ru-RU"/>
              </w:rPr>
              <w:t xml:space="preserve">9.10. </w:t>
            </w:r>
            <w:proofErr w:type="spellStart"/>
            <w:r w:rsidRPr="005E58DD">
              <w:rPr>
                <w:lang w:val="ru-RU"/>
              </w:rPr>
              <w:t>Пріоритет</w:t>
            </w:r>
            <w:proofErr w:type="spellEnd"/>
            <w:r w:rsidRPr="005E58DD">
              <w:rPr>
                <w:lang w:val="ru-RU"/>
              </w:rPr>
              <w:t xml:space="preserve">. У </w:t>
            </w:r>
            <w:proofErr w:type="spellStart"/>
            <w:r w:rsidRPr="005E58DD">
              <w:rPr>
                <w:lang w:val="ru-RU"/>
              </w:rPr>
              <w:t>разі</w:t>
            </w:r>
            <w:proofErr w:type="spellEnd"/>
            <w:r w:rsidRPr="005E58DD">
              <w:rPr>
                <w:lang w:val="ru-RU"/>
              </w:rPr>
              <w:t xml:space="preserve"> </w:t>
            </w:r>
            <w:proofErr w:type="spellStart"/>
            <w:r w:rsidRPr="005E58DD">
              <w:rPr>
                <w:lang w:val="ru-RU"/>
              </w:rPr>
              <w:t>суперечності</w:t>
            </w:r>
            <w:proofErr w:type="spellEnd"/>
            <w:r w:rsidRPr="005E58DD">
              <w:rPr>
                <w:lang w:val="ru-RU"/>
              </w:rPr>
              <w:t xml:space="preserve"> </w:t>
            </w:r>
            <w:proofErr w:type="spellStart"/>
            <w:r w:rsidRPr="005E58DD">
              <w:rPr>
                <w:lang w:val="ru-RU"/>
              </w:rPr>
              <w:t>між</w:t>
            </w:r>
            <w:proofErr w:type="spellEnd"/>
            <w:r w:rsidRPr="005E58DD">
              <w:rPr>
                <w:lang w:val="ru-RU"/>
              </w:rPr>
              <w:t xml:space="preserve"> </w:t>
            </w:r>
            <w:proofErr w:type="spellStart"/>
            <w:r w:rsidRPr="005E58DD">
              <w:rPr>
                <w:lang w:val="ru-RU"/>
              </w:rPr>
              <w:t>цим</w:t>
            </w:r>
            <w:proofErr w:type="spellEnd"/>
            <w:r w:rsidRPr="005E58DD">
              <w:rPr>
                <w:lang w:val="ru-RU"/>
              </w:rPr>
              <w:t xml:space="preserve"> Договором та Грантовою </w:t>
            </w:r>
            <w:proofErr w:type="spellStart"/>
            <w:r w:rsidRPr="005E58DD">
              <w:rPr>
                <w:lang w:val="ru-RU"/>
              </w:rPr>
              <w:t>угодою</w:t>
            </w:r>
            <w:proofErr w:type="spellEnd"/>
            <w:r w:rsidRPr="005E58DD">
              <w:rPr>
                <w:lang w:val="ru-RU"/>
              </w:rPr>
              <w:t xml:space="preserve"> </w:t>
            </w:r>
            <w:proofErr w:type="spellStart"/>
            <w:r w:rsidRPr="005E58DD">
              <w:rPr>
                <w:lang w:val="ru-RU"/>
              </w:rPr>
              <w:t>переважають</w:t>
            </w:r>
            <w:proofErr w:type="spellEnd"/>
            <w:r w:rsidRPr="005E58DD">
              <w:rPr>
                <w:lang w:val="ru-RU"/>
              </w:rPr>
              <w:t xml:space="preserve"> </w:t>
            </w:r>
            <w:proofErr w:type="spellStart"/>
            <w:r w:rsidRPr="005E58DD">
              <w:rPr>
                <w:lang w:val="ru-RU"/>
              </w:rPr>
              <w:t>вимоги</w:t>
            </w:r>
            <w:proofErr w:type="spellEnd"/>
            <w:r w:rsidRPr="005E58DD">
              <w:rPr>
                <w:lang w:val="ru-RU"/>
              </w:rPr>
              <w:t xml:space="preserve"> </w:t>
            </w:r>
            <w:proofErr w:type="spellStart"/>
            <w:r w:rsidRPr="005E58DD">
              <w:rPr>
                <w:lang w:val="ru-RU"/>
              </w:rPr>
              <w:t>Грантової</w:t>
            </w:r>
            <w:proofErr w:type="spellEnd"/>
            <w:r w:rsidRPr="005E58DD">
              <w:rPr>
                <w:lang w:val="ru-RU"/>
              </w:rPr>
              <w:t xml:space="preserve"> угоди.</w:t>
            </w:r>
          </w:p>
        </w:tc>
        <w:tc>
          <w:tcPr>
            <w:tcW w:w="5159" w:type="dxa"/>
          </w:tcPr>
          <w:p w14:paraId="6FA885B5" w14:textId="77777777" w:rsidR="007A2618" w:rsidRDefault="006E16CE" w:rsidP="005E58DD">
            <w:pPr>
              <w:jc w:val="both"/>
            </w:pPr>
            <w:r>
              <w:t>9.10. Precedence. In case of any conflict between this Agreement and the Grant Agreement, the require</w:t>
            </w:r>
            <w:r>
              <w:t>ments of the Grant Agreement prevail.</w:t>
            </w:r>
          </w:p>
        </w:tc>
      </w:tr>
    </w:tbl>
    <w:p w14:paraId="3A25E3B0" w14:textId="77777777" w:rsidR="007A2618" w:rsidRDefault="007A2618" w:rsidP="005E58DD">
      <w:pPr>
        <w:jc w:val="both"/>
      </w:pPr>
    </w:p>
    <w:p w14:paraId="5A9CAA68" w14:textId="77777777" w:rsidR="007A2618" w:rsidRDefault="006E16CE" w:rsidP="005E58DD">
      <w:pPr>
        <w:jc w:val="both"/>
      </w:pPr>
      <w:r>
        <w:rPr>
          <w:b/>
        </w:rPr>
        <w:t>10. Реквізити та підписи Сторін / Details and Signatures</w:t>
      </w:r>
    </w:p>
    <w:tbl>
      <w:tblPr>
        <w:tblStyle w:val="aff2"/>
        <w:tblW w:w="0" w:type="auto"/>
        <w:tblLayout w:type="fixed"/>
        <w:tblLook w:val="04A0" w:firstRow="1" w:lastRow="0" w:firstColumn="1" w:lastColumn="0" w:noHBand="0" w:noVBand="1"/>
      </w:tblPr>
      <w:tblGrid>
        <w:gridCol w:w="5159"/>
        <w:gridCol w:w="5159"/>
      </w:tblGrid>
      <w:tr w:rsidR="007A2618" w14:paraId="75068640" w14:textId="77777777">
        <w:tc>
          <w:tcPr>
            <w:tcW w:w="5159" w:type="dxa"/>
          </w:tcPr>
          <w:p w14:paraId="0134492E" w14:textId="77777777" w:rsidR="005E58DD" w:rsidRDefault="006E16CE" w:rsidP="005E58DD">
            <w:r w:rsidRPr="005E58DD">
              <w:rPr>
                <w:lang w:val="ru-RU"/>
              </w:rPr>
              <w:t>ЗАМОВНИК</w:t>
            </w:r>
            <w:r w:rsidRPr="005E58DD">
              <w:rPr>
                <w:lang w:val="ru-RU"/>
              </w:rPr>
              <w:br/>
              <w:t>БО «БЛАГОДІЙНИЙ ФОНД «СМІЛИВІ»</w:t>
            </w:r>
            <w:r w:rsidRPr="005E58DD">
              <w:rPr>
                <w:lang w:val="ru-RU"/>
              </w:rPr>
              <w:br/>
              <w:t>ЄДРПОУ 44943474</w:t>
            </w:r>
            <w:r w:rsidRPr="005E58DD">
              <w:rPr>
                <w:lang w:val="ru-RU"/>
              </w:rPr>
              <w:br/>
              <w:t xml:space="preserve">Адреса: 01135, м. </w:t>
            </w:r>
            <w:proofErr w:type="spellStart"/>
            <w:r w:rsidRPr="005E58DD">
              <w:rPr>
                <w:lang w:val="ru-RU"/>
              </w:rPr>
              <w:t>Київ</w:t>
            </w:r>
            <w:proofErr w:type="spellEnd"/>
            <w:r w:rsidRPr="005E58DD">
              <w:rPr>
                <w:lang w:val="ru-RU"/>
              </w:rPr>
              <w:t xml:space="preserve">, </w:t>
            </w:r>
            <w:proofErr w:type="spellStart"/>
            <w:r w:rsidRPr="005E58DD">
              <w:rPr>
                <w:lang w:val="ru-RU"/>
              </w:rPr>
              <w:t>вул</w:t>
            </w:r>
            <w:proofErr w:type="spellEnd"/>
            <w:r w:rsidRPr="005E58DD">
              <w:rPr>
                <w:lang w:val="ru-RU"/>
              </w:rPr>
              <w:t>. Павла Пестеля, 7</w:t>
            </w:r>
            <w:r w:rsidRPr="005E58DD">
              <w:rPr>
                <w:lang w:val="ru-RU"/>
              </w:rPr>
              <w:br/>
              <w:t>АТ КБ «ПРИВАТБАНК»</w:t>
            </w:r>
            <w:r w:rsidRPr="005E58DD">
              <w:rPr>
                <w:lang w:val="ru-RU"/>
              </w:rPr>
              <w:br/>
            </w:r>
            <w:r>
              <w:t>IBAN</w:t>
            </w:r>
            <w:r w:rsidRPr="005E58DD">
              <w:rPr>
                <w:lang w:val="ru-RU"/>
              </w:rPr>
              <w:t xml:space="preserve"> </w:t>
            </w:r>
            <w:r w:rsidR="005E58DD" w:rsidRPr="005E58DD">
              <w:t>UA113052990000026000025039101</w:t>
            </w:r>
          </w:p>
          <w:p w14:paraId="47423EF5" w14:textId="11E1EE96" w:rsidR="007A2618" w:rsidRPr="005E58DD" w:rsidRDefault="006E16CE" w:rsidP="005E58DD">
            <w:pPr>
              <w:rPr>
                <w:lang w:val="ru-RU"/>
              </w:rPr>
            </w:pPr>
            <w:r w:rsidRPr="005E58DD">
              <w:rPr>
                <w:lang w:val="ru-RU"/>
              </w:rPr>
              <w:t>тел</w:t>
            </w:r>
            <w:r w:rsidRPr="005E58DD">
              <w:rPr>
                <w:lang w:val="ru-RU"/>
              </w:rPr>
              <w:t>. +38067</w:t>
            </w:r>
            <w:r w:rsidR="005E58DD">
              <w:rPr>
                <w:lang w:val="ru-RU"/>
              </w:rPr>
              <w:t>7591570</w:t>
            </w:r>
            <w:r w:rsidRPr="005E58DD">
              <w:rPr>
                <w:lang w:val="ru-RU"/>
              </w:rPr>
              <w:t>, е-</w:t>
            </w:r>
            <w:proofErr w:type="spellStart"/>
            <w:r w:rsidRPr="005E58DD">
              <w:rPr>
                <w:lang w:val="ru-RU"/>
              </w:rPr>
              <w:t>пошта</w:t>
            </w:r>
            <w:proofErr w:type="spellEnd"/>
            <w:r w:rsidRPr="005E58DD">
              <w:rPr>
                <w:lang w:val="ru-RU"/>
              </w:rPr>
              <w:t xml:space="preserve">: </w:t>
            </w:r>
            <w:r>
              <w:t>tender</w:t>
            </w:r>
            <w:r w:rsidRPr="005E58DD">
              <w:rPr>
                <w:lang w:val="ru-RU"/>
              </w:rPr>
              <w:t>@</w:t>
            </w:r>
            <w:r>
              <w:t>brave</w:t>
            </w:r>
            <w:r w:rsidRPr="005E58DD">
              <w:rPr>
                <w:lang w:val="ru-RU"/>
              </w:rPr>
              <w:t>.</w:t>
            </w:r>
            <w:r>
              <w:t>org</w:t>
            </w:r>
            <w:r w:rsidRPr="005E58DD">
              <w:rPr>
                <w:lang w:val="ru-RU"/>
              </w:rPr>
              <w:t>.</w:t>
            </w:r>
            <w:proofErr w:type="spellStart"/>
            <w:r>
              <w:t>ua</w:t>
            </w:r>
            <w:proofErr w:type="spellEnd"/>
            <w:r w:rsidRPr="005E58DD">
              <w:rPr>
                <w:lang w:val="ru-RU"/>
              </w:rPr>
              <w:br/>
            </w:r>
            <w:r w:rsidRPr="005E58DD">
              <w:rPr>
                <w:lang w:val="ru-RU"/>
              </w:rPr>
              <w:br/>
              <w:t xml:space="preserve">Директор ________________ / А. С. </w:t>
            </w:r>
            <w:proofErr w:type="spellStart"/>
            <w:r w:rsidRPr="005E58DD">
              <w:rPr>
                <w:lang w:val="ru-RU"/>
              </w:rPr>
              <w:t>Крицук</w:t>
            </w:r>
            <w:proofErr w:type="spellEnd"/>
            <w:r w:rsidRPr="005E58DD">
              <w:rPr>
                <w:lang w:val="ru-RU"/>
              </w:rPr>
              <w:t xml:space="preserve"> /</w:t>
            </w:r>
          </w:p>
        </w:tc>
        <w:tc>
          <w:tcPr>
            <w:tcW w:w="5159" w:type="dxa"/>
          </w:tcPr>
          <w:p w14:paraId="53761B6A" w14:textId="77777777" w:rsidR="007A2618" w:rsidRDefault="006E16CE" w:rsidP="005E58DD">
            <w:r w:rsidRPr="005E58DD">
              <w:rPr>
                <w:lang w:val="ru-RU"/>
              </w:rPr>
              <w:t>ВИКОНАВЕЦЬ</w:t>
            </w:r>
            <w:r w:rsidRPr="005E58DD">
              <w:rPr>
                <w:lang w:val="ru-RU"/>
              </w:rPr>
              <w:br/>
              <w:t>________________________ (</w:t>
            </w:r>
            <w:proofErr w:type="spellStart"/>
            <w:r w:rsidRPr="005E58DD">
              <w:rPr>
                <w:lang w:val="ru-RU"/>
              </w:rPr>
              <w:t>найменування</w:t>
            </w:r>
            <w:proofErr w:type="spellEnd"/>
            <w:r w:rsidRPr="005E58DD">
              <w:rPr>
                <w:lang w:val="ru-RU"/>
              </w:rPr>
              <w:t xml:space="preserve"> / ПІБ </w:t>
            </w:r>
            <w:proofErr w:type="spellStart"/>
            <w:r w:rsidRPr="005E58DD">
              <w:rPr>
                <w:lang w:val="ru-RU"/>
              </w:rPr>
              <w:t>переможця</w:t>
            </w:r>
            <w:proofErr w:type="spellEnd"/>
            <w:r w:rsidRPr="005E58DD">
              <w:rPr>
                <w:lang w:val="ru-RU"/>
              </w:rPr>
              <w:t xml:space="preserve"> тендеру)</w:t>
            </w:r>
            <w:r w:rsidRPr="005E58DD">
              <w:rPr>
                <w:lang w:val="ru-RU"/>
              </w:rPr>
              <w:br/>
              <w:t>РНОКПП / код ЄДРПОУ ____________</w:t>
            </w:r>
            <w:r w:rsidRPr="005E58DD">
              <w:rPr>
                <w:lang w:val="ru-RU"/>
              </w:rPr>
              <w:br/>
              <w:t xml:space="preserve">Система </w:t>
            </w:r>
            <w:proofErr w:type="spellStart"/>
            <w:r w:rsidRPr="005E58DD">
              <w:rPr>
                <w:lang w:val="ru-RU"/>
              </w:rPr>
              <w:t>оподаткування</w:t>
            </w:r>
            <w:proofErr w:type="spellEnd"/>
            <w:r w:rsidRPr="005E58DD">
              <w:rPr>
                <w:lang w:val="ru-RU"/>
              </w:rPr>
              <w:t>: ____________</w:t>
            </w:r>
            <w:r w:rsidRPr="005E58DD">
              <w:rPr>
                <w:lang w:val="ru-RU"/>
              </w:rPr>
              <w:br/>
              <w:t>Адреса: ____________</w:t>
            </w:r>
            <w:r w:rsidRPr="005E58DD">
              <w:rPr>
                <w:lang w:val="ru-RU"/>
              </w:rPr>
              <w:br/>
              <w:t>А</w:t>
            </w:r>
            <w:r w:rsidRPr="005E58DD">
              <w:rPr>
                <w:lang w:val="ru-RU"/>
              </w:rPr>
              <w:t xml:space="preserve">дреса для </w:t>
            </w:r>
            <w:proofErr w:type="spellStart"/>
            <w:r w:rsidRPr="005E58DD">
              <w:rPr>
                <w:lang w:val="ru-RU"/>
              </w:rPr>
              <w:t>листування</w:t>
            </w:r>
            <w:proofErr w:type="spellEnd"/>
            <w:r w:rsidRPr="005E58DD">
              <w:rPr>
                <w:lang w:val="ru-RU"/>
              </w:rPr>
              <w:t>: ____________</w:t>
            </w:r>
            <w:r w:rsidRPr="005E58DD">
              <w:rPr>
                <w:lang w:val="ru-RU"/>
              </w:rPr>
              <w:br/>
              <w:t>п/р (</w:t>
            </w:r>
            <w:r>
              <w:t>IBAN</w:t>
            </w:r>
            <w:r w:rsidRPr="005E58DD">
              <w:rPr>
                <w:lang w:val="ru-RU"/>
              </w:rPr>
              <w:t>) ____________, банк ____________, код банку ____________</w:t>
            </w:r>
            <w:r w:rsidRPr="005E58DD">
              <w:rPr>
                <w:lang w:val="ru-RU"/>
              </w:rPr>
              <w:br/>
              <w:t xml:space="preserve">тел. </w:t>
            </w:r>
            <w:r>
              <w:t>____________, е-</w:t>
            </w:r>
            <w:proofErr w:type="spellStart"/>
            <w:r>
              <w:t>пошта</w:t>
            </w:r>
            <w:proofErr w:type="spellEnd"/>
            <w:r>
              <w:t>: ____________</w:t>
            </w:r>
            <w:r>
              <w:br/>
            </w:r>
            <w:r>
              <w:br/>
              <w:t>________________ / ____________ /</w:t>
            </w:r>
          </w:p>
        </w:tc>
      </w:tr>
    </w:tbl>
    <w:p w14:paraId="16592FCD" w14:textId="77777777" w:rsidR="006E16CE" w:rsidRDefault="006E16CE" w:rsidP="005E58DD">
      <w:pPr>
        <w:jc w:val="both"/>
      </w:pPr>
    </w:p>
    <w:sectPr w:rsidR="006E16CE" w:rsidSect="00034616">
      <w:pgSz w:w="11906" w:h="16838"/>
      <w:pgMar w:top="850" w:right="68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2662"/>
    <w:rsid w:val="0029639D"/>
    <w:rsid w:val="00326F90"/>
    <w:rsid w:val="005E58DD"/>
    <w:rsid w:val="006E16CE"/>
    <w:rsid w:val="007A2618"/>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46EE4A"/>
  <w14:defaultImageDpi w14:val="300"/>
  <w15:docId w15:val="{EA010F85-9D49-4BC5-9B3D-7B794BDB9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60" w:line="247" w:lineRule="auto"/>
    </w:pPr>
    <w:rPr>
      <w:rFonts w:ascii="Times New Roman" w:eastAsia="Times New Roman" w:hAnsi="Times New Roman" w:cs="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і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і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і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и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и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и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у Знак"/>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Цитата Знак"/>
    <w:basedOn w:val="a2"/>
    <w:link w:val="af5"/>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Насичена цитата Знак"/>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7">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7">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1">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1">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8">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8">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2">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2">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9">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3">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3">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3">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4">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a">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1">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1">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1">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1">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b">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1">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1">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1">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1">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c">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0">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0">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0">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0">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0">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0">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d">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b">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4">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4">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e">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c">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5">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5">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b">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f">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d">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c">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f0">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e">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7">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7">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7">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14287</Words>
  <Characters>8145</Characters>
  <Application>Microsoft Office Word</Application>
  <DocSecurity>0</DocSecurity>
  <Lines>67</Lines>
  <Paragraphs>44</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Veronika</cp:lastModifiedBy>
  <cp:revision>2</cp:revision>
  <dcterms:created xsi:type="dcterms:W3CDTF">2026-07-22T12:28:00Z</dcterms:created>
  <dcterms:modified xsi:type="dcterms:W3CDTF">2026-07-22T12:28:00Z</dcterms:modified>
  <cp:category/>
</cp:coreProperties>
</file>